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90751" w14:textId="02497C91" w:rsidR="0099101F" w:rsidRPr="00B83D4A" w:rsidRDefault="00B83D4A">
      <w:pPr>
        <w:rPr>
          <w:rFonts w:asciiTheme="majorHAnsi" w:hAnsiTheme="majorHAnsi" w:cstheme="majorHAnsi"/>
          <w:sz w:val="20"/>
          <w:szCs w:val="20"/>
        </w:rPr>
      </w:pPr>
      <w:r w:rsidRPr="00B83D4A">
        <w:rPr>
          <w:rFonts w:asciiTheme="majorHAnsi" w:hAnsiTheme="majorHAnsi" w:cstheme="majorHAnsi"/>
          <w:sz w:val="20"/>
          <w:szCs w:val="20"/>
        </w:rPr>
        <w:t>Table</w:t>
      </w:r>
      <w:r w:rsidR="003E2A94">
        <w:rPr>
          <w:rFonts w:asciiTheme="majorHAnsi" w:hAnsiTheme="majorHAnsi" w:cstheme="majorHAnsi"/>
          <w:sz w:val="20"/>
          <w:szCs w:val="20"/>
        </w:rPr>
        <w:t xml:space="preserve"> S4</w:t>
      </w:r>
    </w:p>
    <w:p w14:paraId="6990A367" w14:textId="72279B4F" w:rsidR="005C78B8" w:rsidRPr="005C78B8" w:rsidRDefault="005C78B8" w:rsidP="005C78B8">
      <w:pPr>
        <w:spacing w:after="0"/>
        <w:rPr>
          <w:rFonts w:asciiTheme="majorHAnsi" w:hAnsiTheme="majorHAnsi" w:cstheme="majorHAnsi"/>
          <w:sz w:val="20"/>
          <w:szCs w:val="20"/>
        </w:rPr>
      </w:pPr>
      <w:bookmarkStart w:id="0" w:name="_Hlk166514126"/>
      <w:r w:rsidRPr="00B83D4A">
        <w:rPr>
          <w:rFonts w:asciiTheme="majorHAnsi" w:hAnsiTheme="majorHAnsi" w:cstheme="majorHAnsi"/>
          <w:sz w:val="20"/>
          <w:szCs w:val="20"/>
        </w:rPr>
        <w:t xml:space="preserve">GWAS results for </w:t>
      </w:r>
      <w:r w:rsidR="00124F25">
        <w:rPr>
          <w:rFonts w:asciiTheme="majorHAnsi" w:hAnsiTheme="majorHAnsi" w:cstheme="majorHAnsi"/>
          <w:sz w:val="20"/>
          <w:szCs w:val="20"/>
        </w:rPr>
        <w:t>daily allopurinol dose</w:t>
      </w:r>
      <w:r>
        <w:rPr>
          <w:rFonts w:asciiTheme="majorHAnsi" w:hAnsiTheme="majorHAnsi" w:cstheme="majorHAnsi"/>
          <w:sz w:val="20"/>
          <w:szCs w:val="20"/>
        </w:rPr>
        <w:t xml:space="preserve"> (log)</w:t>
      </w:r>
      <w:r w:rsidRPr="008F79CB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 xml:space="preserve">in the </w:t>
      </w:r>
      <w:r w:rsidRPr="008F79CB">
        <w:rPr>
          <w:rFonts w:asciiTheme="majorHAnsi" w:hAnsiTheme="majorHAnsi" w:cstheme="majorHAnsi"/>
          <w:sz w:val="20"/>
          <w:szCs w:val="20"/>
        </w:rPr>
        <w:t>ALLO-MHI biobank participants</w:t>
      </w:r>
      <w:r>
        <w:rPr>
          <w:rFonts w:asciiTheme="majorHAnsi" w:hAnsiTheme="majorHAnsi" w:cstheme="majorHAnsi"/>
          <w:sz w:val="20"/>
          <w:szCs w:val="20"/>
        </w:rPr>
        <w:t>.</w:t>
      </w:r>
      <w:r w:rsidRPr="008F79CB">
        <w:rPr>
          <w:rFonts w:asciiTheme="majorHAnsi" w:hAnsiTheme="majorHAnsi" w:cstheme="majorHAnsi"/>
          <w:sz w:val="20"/>
          <w:szCs w:val="20"/>
        </w:rPr>
        <w:t xml:space="preserve"> </w:t>
      </w:r>
      <w:bookmarkEnd w:id="0"/>
    </w:p>
    <w:tbl>
      <w:tblPr>
        <w:tblStyle w:val="LightShading"/>
        <w:tblW w:w="5000" w:type="pct"/>
        <w:tblLook w:val="04A0" w:firstRow="1" w:lastRow="0" w:firstColumn="1" w:lastColumn="0" w:noHBand="0" w:noVBand="1"/>
      </w:tblPr>
      <w:tblGrid>
        <w:gridCol w:w="1388"/>
        <w:gridCol w:w="1440"/>
        <w:gridCol w:w="436"/>
        <w:gridCol w:w="911"/>
        <w:gridCol w:w="1188"/>
        <w:gridCol w:w="1874"/>
        <w:gridCol w:w="798"/>
        <w:gridCol w:w="404"/>
        <w:gridCol w:w="391"/>
        <w:gridCol w:w="1029"/>
        <w:gridCol w:w="441"/>
        <w:gridCol w:w="653"/>
        <w:gridCol w:w="609"/>
        <w:gridCol w:w="721"/>
        <w:gridCol w:w="677"/>
      </w:tblGrid>
      <w:tr w:rsidR="00124F25" w:rsidRPr="00B83D4A" w14:paraId="06BD334B" w14:textId="77777777" w:rsidTr="00124F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  <w:vAlign w:val="center"/>
          </w:tcPr>
          <w:p w14:paraId="7E7C0490" w14:textId="77777777" w:rsidR="005C78B8" w:rsidRPr="00B83D4A" w:rsidRDefault="005C78B8" w:rsidP="00B83D4A">
            <w:pPr>
              <w:spacing w:after="0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snp</w:t>
            </w:r>
            <w:proofErr w:type="spellEnd"/>
          </w:p>
        </w:tc>
        <w:tc>
          <w:tcPr>
            <w:tcW w:w="555" w:type="pct"/>
            <w:vAlign w:val="center"/>
          </w:tcPr>
          <w:p w14:paraId="76C81420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name</w:t>
            </w:r>
          </w:p>
        </w:tc>
        <w:tc>
          <w:tcPr>
            <w:tcW w:w="168" w:type="pct"/>
            <w:vAlign w:val="center"/>
          </w:tcPr>
          <w:p w14:paraId="74B90DBA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chr</w:t>
            </w:r>
            <w:proofErr w:type="spellEnd"/>
          </w:p>
        </w:tc>
        <w:tc>
          <w:tcPr>
            <w:tcW w:w="351" w:type="pct"/>
            <w:vAlign w:val="center"/>
          </w:tcPr>
          <w:p w14:paraId="7A508D61" w14:textId="3C1D1A3E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pos</w:t>
            </w:r>
            <w:r w:rsidR="00717AE7" w:rsidRPr="00B83D4A">
              <w:rPr>
                <w:rFonts w:asciiTheme="majorHAnsi" w:hAnsiTheme="majorHAnsi" w:cstheme="majorHAnsi"/>
                <w:sz w:val="12"/>
                <w:szCs w:val="12"/>
              </w:rPr>
              <w:t>ition</w:t>
            </w:r>
          </w:p>
        </w:tc>
        <w:tc>
          <w:tcPr>
            <w:tcW w:w="458" w:type="pct"/>
            <w:vAlign w:val="center"/>
          </w:tcPr>
          <w:p w14:paraId="7F4CC955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region</w:t>
            </w:r>
          </w:p>
        </w:tc>
        <w:tc>
          <w:tcPr>
            <w:tcW w:w="723" w:type="pct"/>
            <w:vAlign w:val="center"/>
          </w:tcPr>
          <w:p w14:paraId="3FD4AEE6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gene</w:t>
            </w:r>
          </w:p>
        </w:tc>
        <w:tc>
          <w:tcPr>
            <w:tcW w:w="308" w:type="pct"/>
            <w:vAlign w:val="center"/>
          </w:tcPr>
          <w:p w14:paraId="5D46927B" w14:textId="5ACE4704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status</w:t>
            </w:r>
          </w:p>
        </w:tc>
        <w:tc>
          <w:tcPr>
            <w:tcW w:w="156" w:type="pct"/>
            <w:vAlign w:val="center"/>
          </w:tcPr>
          <w:p w14:paraId="776E6C38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ref</w:t>
            </w:r>
          </w:p>
        </w:tc>
        <w:tc>
          <w:tcPr>
            <w:tcW w:w="151" w:type="pct"/>
            <w:vAlign w:val="center"/>
          </w:tcPr>
          <w:p w14:paraId="623AA3FE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alt</w:t>
            </w:r>
          </w:p>
        </w:tc>
        <w:tc>
          <w:tcPr>
            <w:tcW w:w="397" w:type="pct"/>
            <w:vAlign w:val="center"/>
          </w:tcPr>
          <w:p w14:paraId="7EB226A7" w14:textId="331BC389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spellStart"/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alt_freq</w:t>
            </w:r>
            <w:r w:rsidR="00717AE7" w:rsidRPr="00B83D4A">
              <w:rPr>
                <w:rFonts w:asciiTheme="majorHAnsi" w:hAnsiTheme="majorHAnsi" w:cstheme="majorHAnsi"/>
                <w:sz w:val="12"/>
                <w:szCs w:val="12"/>
              </w:rPr>
              <w:t>uency</w:t>
            </w:r>
            <w:proofErr w:type="spellEnd"/>
          </w:p>
        </w:tc>
        <w:tc>
          <w:tcPr>
            <w:tcW w:w="170" w:type="pct"/>
            <w:vAlign w:val="center"/>
          </w:tcPr>
          <w:p w14:paraId="1381DDA4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n</w:t>
            </w:r>
          </w:p>
        </w:tc>
        <w:tc>
          <w:tcPr>
            <w:tcW w:w="252" w:type="pct"/>
            <w:vAlign w:val="center"/>
          </w:tcPr>
          <w:p w14:paraId="7820918D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beta</w:t>
            </w:r>
          </w:p>
        </w:tc>
        <w:tc>
          <w:tcPr>
            <w:tcW w:w="235" w:type="pct"/>
            <w:vAlign w:val="center"/>
          </w:tcPr>
          <w:p w14:paraId="147CB82D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se</w:t>
            </w:r>
          </w:p>
        </w:tc>
        <w:tc>
          <w:tcPr>
            <w:tcW w:w="278" w:type="pct"/>
            <w:vAlign w:val="center"/>
          </w:tcPr>
          <w:p w14:paraId="0FB243D5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t</w:t>
            </w:r>
          </w:p>
        </w:tc>
        <w:tc>
          <w:tcPr>
            <w:tcW w:w="261" w:type="pct"/>
            <w:vAlign w:val="center"/>
          </w:tcPr>
          <w:p w14:paraId="44E0FFAC" w14:textId="77777777" w:rsidR="005C78B8" w:rsidRPr="00B83D4A" w:rsidRDefault="005C78B8" w:rsidP="00B83D4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B83D4A">
              <w:rPr>
                <w:rFonts w:asciiTheme="majorHAnsi" w:hAnsiTheme="majorHAnsi" w:cstheme="majorHAnsi"/>
                <w:sz w:val="12"/>
                <w:szCs w:val="12"/>
              </w:rPr>
              <w:t>p</w:t>
            </w:r>
          </w:p>
        </w:tc>
      </w:tr>
      <w:tr w:rsidR="00124F25" w:rsidRPr="00B83D4A" w14:paraId="72701BBC" w14:textId="77777777" w:rsidTr="00124F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23657481" w14:textId="338D3A76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b w:val="0"/>
                <w:sz w:val="12"/>
              </w:rPr>
              <w:t>6:32663671:A</w:t>
            </w:r>
            <w:proofErr w:type="gramEnd"/>
            <w:r w:rsidRPr="00124F25">
              <w:rPr>
                <w:rFonts w:asciiTheme="majorHAnsi" w:hAnsiTheme="majorHAnsi" w:cstheme="majorHAnsi"/>
                <w:b w:val="0"/>
                <w:sz w:val="12"/>
              </w:rPr>
              <w:t>:G</w:t>
            </w:r>
          </w:p>
        </w:tc>
        <w:tc>
          <w:tcPr>
            <w:tcW w:w="555" w:type="pct"/>
          </w:tcPr>
          <w:p w14:paraId="06332B72" w14:textId="7D38B08F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6:32663671:A</w:t>
            </w:r>
            <w:proofErr w:type="gramEnd"/>
            <w:r w:rsidRPr="00124F25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68" w:type="pct"/>
          </w:tcPr>
          <w:p w14:paraId="741658D4" w14:textId="0B5B5260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6</w:t>
            </w:r>
          </w:p>
        </w:tc>
        <w:tc>
          <w:tcPr>
            <w:tcW w:w="351" w:type="pct"/>
          </w:tcPr>
          <w:p w14:paraId="185AA17F" w14:textId="7B8CFB37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32,663,671</w:t>
            </w:r>
          </w:p>
        </w:tc>
        <w:tc>
          <w:tcPr>
            <w:tcW w:w="458" w:type="pct"/>
          </w:tcPr>
          <w:p w14:paraId="67F24EF0" w14:textId="722B1669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intronic</w:t>
            </w:r>
          </w:p>
        </w:tc>
        <w:tc>
          <w:tcPr>
            <w:tcW w:w="723" w:type="pct"/>
          </w:tcPr>
          <w:p w14:paraId="55CB4A2B" w14:textId="11268C77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HLA-DQB1</w:t>
            </w:r>
          </w:p>
        </w:tc>
        <w:tc>
          <w:tcPr>
            <w:tcW w:w="308" w:type="pct"/>
          </w:tcPr>
          <w:p w14:paraId="72E92C8F" w14:textId="5EDE3C1D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6" w:type="pct"/>
          </w:tcPr>
          <w:p w14:paraId="765F5B17" w14:textId="520529BC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51" w:type="pct"/>
          </w:tcPr>
          <w:p w14:paraId="433665FC" w14:textId="5C51EDD5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397" w:type="pct"/>
          </w:tcPr>
          <w:p w14:paraId="18F34C4A" w14:textId="6EE7EDB7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0.3235</w:t>
            </w:r>
          </w:p>
        </w:tc>
        <w:tc>
          <w:tcPr>
            <w:tcW w:w="170" w:type="pct"/>
          </w:tcPr>
          <w:p w14:paraId="48C28142" w14:textId="173E7B5D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68E59AAA" w14:textId="0D8BC940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0.3066</w:t>
            </w:r>
          </w:p>
        </w:tc>
        <w:tc>
          <w:tcPr>
            <w:tcW w:w="235" w:type="pct"/>
          </w:tcPr>
          <w:p w14:paraId="4B6B55DB" w14:textId="0C8359D8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0.0625</w:t>
            </w:r>
          </w:p>
        </w:tc>
        <w:tc>
          <w:tcPr>
            <w:tcW w:w="278" w:type="pct"/>
          </w:tcPr>
          <w:p w14:paraId="6FC99430" w14:textId="5D81C85F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78.4237</w:t>
            </w:r>
          </w:p>
        </w:tc>
        <w:tc>
          <w:tcPr>
            <w:tcW w:w="261" w:type="pct"/>
          </w:tcPr>
          <w:p w14:paraId="2346E947" w14:textId="6C8CB6D2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9.4E-07</w:t>
            </w:r>
          </w:p>
        </w:tc>
      </w:tr>
      <w:tr w:rsidR="00124F25" w:rsidRPr="00B83D4A" w14:paraId="68903253" w14:textId="77777777" w:rsidTr="00124F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51E4FE6C" w14:textId="7B1B4FA7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rs1570303</w:t>
            </w:r>
          </w:p>
        </w:tc>
        <w:tc>
          <w:tcPr>
            <w:tcW w:w="555" w:type="pct"/>
          </w:tcPr>
          <w:p w14:paraId="59014A47" w14:textId="5E2B02D4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9:111638718:G</w:t>
            </w:r>
            <w:proofErr w:type="gramEnd"/>
            <w:r w:rsidRPr="00124F25">
              <w:rPr>
                <w:rFonts w:asciiTheme="majorHAnsi" w:hAnsiTheme="majorHAnsi" w:cstheme="majorHAnsi"/>
                <w:sz w:val="12"/>
              </w:rPr>
              <w:t>:A</w:t>
            </w:r>
          </w:p>
        </w:tc>
        <w:tc>
          <w:tcPr>
            <w:tcW w:w="168" w:type="pct"/>
          </w:tcPr>
          <w:p w14:paraId="218B65DA" w14:textId="4A182415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9</w:t>
            </w:r>
          </w:p>
        </w:tc>
        <w:tc>
          <w:tcPr>
            <w:tcW w:w="351" w:type="pct"/>
          </w:tcPr>
          <w:p w14:paraId="7BCF30C9" w14:textId="29EF242D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111,638,718</w:t>
            </w:r>
          </w:p>
        </w:tc>
        <w:tc>
          <w:tcPr>
            <w:tcW w:w="458" w:type="pct"/>
          </w:tcPr>
          <w:p w14:paraId="568F91FE" w14:textId="2B81D401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intronic</w:t>
            </w:r>
          </w:p>
        </w:tc>
        <w:tc>
          <w:tcPr>
            <w:tcW w:w="723" w:type="pct"/>
          </w:tcPr>
          <w:p w14:paraId="5CE0AA98" w14:textId="0AD0F59C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DNAJC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25,DNAJC</w:t>
            </w:r>
            <w:proofErr w:type="gramEnd"/>
            <w:r w:rsidRPr="00124F25">
              <w:rPr>
                <w:rFonts w:asciiTheme="majorHAnsi" w:hAnsiTheme="majorHAnsi" w:cstheme="majorHAnsi"/>
                <w:sz w:val="12"/>
              </w:rPr>
              <w:t>25-GNG10</w:t>
            </w:r>
          </w:p>
        </w:tc>
        <w:tc>
          <w:tcPr>
            <w:tcW w:w="308" w:type="pct"/>
          </w:tcPr>
          <w:p w14:paraId="31FD6395" w14:textId="611CB8B5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genotyped</w:t>
            </w:r>
          </w:p>
        </w:tc>
        <w:tc>
          <w:tcPr>
            <w:tcW w:w="156" w:type="pct"/>
          </w:tcPr>
          <w:p w14:paraId="60E22737" w14:textId="243CD7CC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51" w:type="pct"/>
          </w:tcPr>
          <w:p w14:paraId="5F074BE2" w14:textId="2F3439AC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397" w:type="pct"/>
          </w:tcPr>
          <w:p w14:paraId="35F71450" w14:textId="56D21B86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0.1424</w:t>
            </w:r>
          </w:p>
        </w:tc>
        <w:tc>
          <w:tcPr>
            <w:tcW w:w="170" w:type="pct"/>
          </w:tcPr>
          <w:p w14:paraId="62D31A86" w14:textId="4A39F2F5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57AD823C" w14:textId="747844FC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-0.3947</w:t>
            </w:r>
          </w:p>
        </w:tc>
        <w:tc>
          <w:tcPr>
            <w:tcW w:w="235" w:type="pct"/>
          </w:tcPr>
          <w:p w14:paraId="366A25CB" w14:textId="7A737D6E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0.0804</w:t>
            </w:r>
          </w:p>
        </w:tc>
        <w:tc>
          <w:tcPr>
            <w:tcW w:w="278" w:type="pct"/>
          </w:tcPr>
          <w:p w14:paraId="2138A91A" w14:textId="7F32F912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-61.0109</w:t>
            </w:r>
          </w:p>
        </w:tc>
        <w:tc>
          <w:tcPr>
            <w:tcW w:w="261" w:type="pct"/>
          </w:tcPr>
          <w:p w14:paraId="15BC0172" w14:textId="0929B81F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9.2E-07</w:t>
            </w:r>
          </w:p>
        </w:tc>
      </w:tr>
      <w:tr w:rsidR="00124F25" w:rsidRPr="00B83D4A" w14:paraId="4064475E" w14:textId="77777777" w:rsidTr="00124F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7EE79807" w14:textId="4914405C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rs11159972</w:t>
            </w:r>
          </w:p>
        </w:tc>
        <w:tc>
          <w:tcPr>
            <w:tcW w:w="555" w:type="pct"/>
          </w:tcPr>
          <w:p w14:paraId="15C04ABE" w14:textId="7BFCB46E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14:26714519:A</w:t>
            </w:r>
            <w:proofErr w:type="gramEnd"/>
            <w:r w:rsidRPr="00124F25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68" w:type="pct"/>
          </w:tcPr>
          <w:p w14:paraId="0D001ACA" w14:textId="0C7891D5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14</w:t>
            </w:r>
          </w:p>
        </w:tc>
        <w:tc>
          <w:tcPr>
            <w:tcW w:w="351" w:type="pct"/>
          </w:tcPr>
          <w:p w14:paraId="581080F6" w14:textId="169681D8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26,714,519</w:t>
            </w:r>
          </w:p>
        </w:tc>
        <w:tc>
          <w:tcPr>
            <w:tcW w:w="458" w:type="pct"/>
          </w:tcPr>
          <w:p w14:paraId="0C304572" w14:textId="4752BF7C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32E4E55B" w14:textId="39F6CB79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LINC02588</w:t>
            </w:r>
          </w:p>
        </w:tc>
        <w:tc>
          <w:tcPr>
            <w:tcW w:w="308" w:type="pct"/>
          </w:tcPr>
          <w:p w14:paraId="123F9DB7" w14:textId="36790224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6" w:type="pct"/>
          </w:tcPr>
          <w:p w14:paraId="2D923E2A" w14:textId="3E8CCC09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51" w:type="pct"/>
          </w:tcPr>
          <w:p w14:paraId="5E678C13" w14:textId="4EA30EF4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397" w:type="pct"/>
          </w:tcPr>
          <w:p w14:paraId="4575A54B" w14:textId="65ABC384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0.3680</w:t>
            </w:r>
          </w:p>
        </w:tc>
        <w:tc>
          <w:tcPr>
            <w:tcW w:w="170" w:type="pct"/>
          </w:tcPr>
          <w:p w14:paraId="4D5319C5" w14:textId="6DEFB338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08106726" w14:textId="6F488329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0.3134</w:t>
            </w:r>
          </w:p>
        </w:tc>
        <w:tc>
          <w:tcPr>
            <w:tcW w:w="235" w:type="pct"/>
          </w:tcPr>
          <w:p w14:paraId="7851C257" w14:textId="6AEA2247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0.0607</w:t>
            </w:r>
          </w:p>
        </w:tc>
        <w:tc>
          <w:tcPr>
            <w:tcW w:w="278" w:type="pct"/>
          </w:tcPr>
          <w:p w14:paraId="739983E1" w14:textId="1C71B96C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85.0418</w:t>
            </w:r>
          </w:p>
        </w:tc>
        <w:tc>
          <w:tcPr>
            <w:tcW w:w="261" w:type="pct"/>
          </w:tcPr>
          <w:p w14:paraId="63654DBD" w14:textId="13336EB6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2.4E-07</w:t>
            </w:r>
          </w:p>
        </w:tc>
      </w:tr>
      <w:tr w:rsidR="00124F25" w:rsidRPr="00B83D4A" w14:paraId="339A371B" w14:textId="77777777" w:rsidTr="00124F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6212B6B7" w14:textId="05504ABB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rs1950413</w:t>
            </w:r>
          </w:p>
        </w:tc>
        <w:tc>
          <w:tcPr>
            <w:tcW w:w="555" w:type="pct"/>
          </w:tcPr>
          <w:p w14:paraId="02F874F5" w14:textId="2D297B65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14:26715593:A</w:t>
            </w:r>
            <w:proofErr w:type="gramEnd"/>
            <w:r w:rsidRPr="00124F25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68" w:type="pct"/>
          </w:tcPr>
          <w:p w14:paraId="10AB92C1" w14:textId="74FA9EC0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14</w:t>
            </w:r>
          </w:p>
        </w:tc>
        <w:tc>
          <w:tcPr>
            <w:tcW w:w="351" w:type="pct"/>
          </w:tcPr>
          <w:p w14:paraId="2129AEFD" w14:textId="6B3F2175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26,715,593</w:t>
            </w:r>
          </w:p>
        </w:tc>
        <w:tc>
          <w:tcPr>
            <w:tcW w:w="458" w:type="pct"/>
          </w:tcPr>
          <w:p w14:paraId="572AE538" w14:textId="6B466F1E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23A86FDC" w14:textId="13389032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LINC02588</w:t>
            </w:r>
          </w:p>
        </w:tc>
        <w:tc>
          <w:tcPr>
            <w:tcW w:w="308" w:type="pct"/>
          </w:tcPr>
          <w:p w14:paraId="0FD80E96" w14:textId="3E1AB87A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6" w:type="pct"/>
          </w:tcPr>
          <w:p w14:paraId="6EB444CA" w14:textId="5AEFF52B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51" w:type="pct"/>
          </w:tcPr>
          <w:p w14:paraId="14BFF159" w14:textId="26D324D1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397" w:type="pct"/>
          </w:tcPr>
          <w:p w14:paraId="229A8F78" w14:textId="4129DCEE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0.3697</w:t>
            </w:r>
          </w:p>
        </w:tc>
        <w:tc>
          <w:tcPr>
            <w:tcW w:w="170" w:type="pct"/>
          </w:tcPr>
          <w:p w14:paraId="1E7EA18C" w14:textId="61C5AC3C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7B083F1D" w14:textId="388A61C0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0.3057</w:t>
            </w:r>
          </w:p>
        </w:tc>
        <w:tc>
          <w:tcPr>
            <w:tcW w:w="235" w:type="pct"/>
          </w:tcPr>
          <w:p w14:paraId="066A31C7" w14:textId="118FFC04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0.0604</w:t>
            </w:r>
          </w:p>
        </w:tc>
        <w:tc>
          <w:tcPr>
            <w:tcW w:w="278" w:type="pct"/>
          </w:tcPr>
          <w:p w14:paraId="330444AF" w14:textId="06291453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83.8353</w:t>
            </w:r>
          </w:p>
        </w:tc>
        <w:tc>
          <w:tcPr>
            <w:tcW w:w="261" w:type="pct"/>
          </w:tcPr>
          <w:p w14:paraId="45CBB98D" w14:textId="41F97A21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4.1E-07</w:t>
            </w:r>
          </w:p>
        </w:tc>
      </w:tr>
      <w:tr w:rsidR="00124F25" w:rsidRPr="00B83D4A" w14:paraId="0C04F02E" w14:textId="77777777" w:rsidTr="00124F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3E40DB54" w14:textId="17089C12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b w:val="0"/>
                <w:bCs w:val="0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rs12588122</w:t>
            </w:r>
          </w:p>
        </w:tc>
        <w:tc>
          <w:tcPr>
            <w:tcW w:w="555" w:type="pct"/>
          </w:tcPr>
          <w:p w14:paraId="592AFB28" w14:textId="0D9B366C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chr14:26716268: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68" w:type="pct"/>
          </w:tcPr>
          <w:p w14:paraId="60F21EF9" w14:textId="4E4993A6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14</w:t>
            </w:r>
          </w:p>
        </w:tc>
        <w:tc>
          <w:tcPr>
            <w:tcW w:w="351" w:type="pct"/>
          </w:tcPr>
          <w:p w14:paraId="439B1072" w14:textId="0AD8F5A6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26,716,268</w:t>
            </w:r>
          </w:p>
        </w:tc>
        <w:tc>
          <w:tcPr>
            <w:tcW w:w="458" w:type="pct"/>
          </w:tcPr>
          <w:p w14:paraId="2ED2C506" w14:textId="061C2282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66DD4853" w14:textId="2A6783E0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LINC02588</w:t>
            </w:r>
          </w:p>
        </w:tc>
        <w:tc>
          <w:tcPr>
            <w:tcW w:w="308" w:type="pct"/>
          </w:tcPr>
          <w:p w14:paraId="522C8D7D" w14:textId="528BDB24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6" w:type="pct"/>
          </w:tcPr>
          <w:p w14:paraId="123CDF7C" w14:textId="1E0C24D1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51" w:type="pct"/>
          </w:tcPr>
          <w:p w14:paraId="4456612D" w14:textId="710AA703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397" w:type="pct"/>
          </w:tcPr>
          <w:p w14:paraId="40DADFFA" w14:textId="250E3C7F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0.3561</w:t>
            </w:r>
          </w:p>
        </w:tc>
        <w:tc>
          <w:tcPr>
            <w:tcW w:w="170" w:type="pct"/>
          </w:tcPr>
          <w:p w14:paraId="27CF517D" w14:textId="0C33A933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5775EFD1" w14:textId="45A4C33C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0.3118</w:t>
            </w:r>
          </w:p>
        </w:tc>
        <w:tc>
          <w:tcPr>
            <w:tcW w:w="235" w:type="pct"/>
          </w:tcPr>
          <w:p w14:paraId="627E02BC" w14:textId="7E41612B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0.0601</w:t>
            </w:r>
          </w:p>
        </w:tc>
        <w:tc>
          <w:tcPr>
            <w:tcW w:w="278" w:type="pct"/>
          </w:tcPr>
          <w:p w14:paraId="173BD006" w14:textId="1A1139AC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86.2507</w:t>
            </w:r>
          </w:p>
        </w:tc>
        <w:tc>
          <w:tcPr>
            <w:tcW w:w="261" w:type="pct"/>
          </w:tcPr>
          <w:p w14:paraId="6CA834F8" w14:textId="67DB5593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  <w:szCs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2.2E-07</w:t>
            </w:r>
          </w:p>
        </w:tc>
      </w:tr>
      <w:tr w:rsidR="00124F25" w:rsidRPr="00B83D4A" w14:paraId="6DF10AF7" w14:textId="77777777" w:rsidTr="00124F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29343655" w14:textId="646ED7E5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b w:val="0"/>
                <w:sz w:val="12"/>
              </w:rPr>
              <w:t>14:26717773:G</w:t>
            </w:r>
            <w:proofErr w:type="gramEnd"/>
            <w:r w:rsidRPr="00124F25">
              <w:rPr>
                <w:rFonts w:asciiTheme="majorHAnsi" w:hAnsiTheme="majorHAnsi" w:cstheme="majorHAnsi"/>
                <w:b w:val="0"/>
                <w:sz w:val="12"/>
              </w:rPr>
              <w:t>:T</w:t>
            </w:r>
          </w:p>
        </w:tc>
        <w:tc>
          <w:tcPr>
            <w:tcW w:w="555" w:type="pct"/>
          </w:tcPr>
          <w:p w14:paraId="53151240" w14:textId="0B5D50D3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14:26717773:G</w:t>
            </w:r>
            <w:proofErr w:type="gramEnd"/>
            <w:r w:rsidRPr="00124F25">
              <w:rPr>
                <w:rFonts w:asciiTheme="majorHAnsi" w:hAnsiTheme="majorHAnsi" w:cstheme="majorHAnsi"/>
                <w:sz w:val="12"/>
              </w:rPr>
              <w:t>:T</w:t>
            </w:r>
          </w:p>
        </w:tc>
        <w:tc>
          <w:tcPr>
            <w:tcW w:w="168" w:type="pct"/>
          </w:tcPr>
          <w:p w14:paraId="6A6A0401" w14:textId="15F25FF5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14</w:t>
            </w:r>
          </w:p>
        </w:tc>
        <w:tc>
          <w:tcPr>
            <w:tcW w:w="351" w:type="pct"/>
          </w:tcPr>
          <w:p w14:paraId="002883A4" w14:textId="0E58016A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26,717,773</w:t>
            </w:r>
          </w:p>
        </w:tc>
        <w:tc>
          <w:tcPr>
            <w:tcW w:w="458" w:type="pct"/>
          </w:tcPr>
          <w:p w14:paraId="2D4EE5EC" w14:textId="613AF6F4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46D7632E" w14:textId="2E20D85E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LINC02588</w:t>
            </w:r>
          </w:p>
        </w:tc>
        <w:tc>
          <w:tcPr>
            <w:tcW w:w="308" w:type="pct"/>
          </w:tcPr>
          <w:p w14:paraId="5004B8C5" w14:textId="3D194CF0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genotyped</w:t>
            </w:r>
          </w:p>
        </w:tc>
        <w:tc>
          <w:tcPr>
            <w:tcW w:w="156" w:type="pct"/>
          </w:tcPr>
          <w:p w14:paraId="60314E55" w14:textId="0EA97546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51" w:type="pct"/>
          </w:tcPr>
          <w:p w14:paraId="5E96FAE1" w14:textId="1604A8FE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397" w:type="pct"/>
          </w:tcPr>
          <w:p w14:paraId="61236812" w14:textId="4BD3D258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0.4193</w:t>
            </w:r>
          </w:p>
        </w:tc>
        <w:tc>
          <w:tcPr>
            <w:tcW w:w="170" w:type="pct"/>
          </w:tcPr>
          <w:p w14:paraId="265C6EAE" w14:textId="18394B0B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430ED184" w14:textId="6900AD00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0.2940</w:t>
            </w:r>
          </w:p>
        </w:tc>
        <w:tc>
          <w:tcPr>
            <w:tcW w:w="235" w:type="pct"/>
          </w:tcPr>
          <w:p w14:paraId="2A8899A9" w14:textId="59F9C831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0.0589</w:t>
            </w:r>
          </w:p>
        </w:tc>
        <w:tc>
          <w:tcPr>
            <w:tcW w:w="278" w:type="pct"/>
          </w:tcPr>
          <w:p w14:paraId="557BA0AA" w14:textId="5E81EEEB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84.6432</w:t>
            </w:r>
          </w:p>
        </w:tc>
        <w:tc>
          <w:tcPr>
            <w:tcW w:w="261" w:type="pct"/>
          </w:tcPr>
          <w:p w14:paraId="02CF8369" w14:textId="39B79586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6.1E-07</w:t>
            </w:r>
          </w:p>
        </w:tc>
      </w:tr>
      <w:tr w:rsidR="00124F25" w:rsidRPr="00B83D4A" w14:paraId="69C3C67A" w14:textId="77777777" w:rsidTr="00124F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61CB2DF1" w14:textId="52EFFB96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rs12590159</w:t>
            </w:r>
          </w:p>
        </w:tc>
        <w:tc>
          <w:tcPr>
            <w:tcW w:w="555" w:type="pct"/>
          </w:tcPr>
          <w:p w14:paraId="4AAE70AF" w14:textId="5B939563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chr14:26719151: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68" w:type="pct"/>
          </w:tcPr>
          <w:p w14:paraId="2125C643" w14:textId="47D6E662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14</w:t>
            </w:r>
          </w:p>
        </w:tc>
        <w:tc>
          <w:tcPr>
            <w:tcW w:w="351" w:type="pct"/>
          </w:tcPr>
          <w:p w14:paraId="4133C644" w14:textId="1A511B44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26,719,151</w:t>
            </w:r>
          </w:p>
        </w:tc>
        <w:tc>
          <w:tcPr>
            <w:tcW w:w="458" w:type="pct"/>
          </w:tcPr>
          <w:p w14:paraId="7A49F4F1" w14:textId="348FB521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0246C461" w14:textId="08247A06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LINC02588</w:t>
            </w:r>
          </w:p>
        </w:tc>
        <w:tc>
          <w:tcPr>
            <w:tcW w:w="308" w:type="pct"/>
          </w:tcPr>
          <w:p w14:paraId="6FE87668" w14:textId="7A69F325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6" w:type="pct"/>
          </w:tcPr>
          <w:p w14:paraId="44136453" w14:textId="4DA1D0C5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51" w:type="pct"/>
          </w:tcPr>
          <w:p w14:paraId="36FCAE54" w14:textId="53D2F8FF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397" w:type="pct"/>
          </w:tcPr>
          <w:p w14:paraId="16B88EC1" w14:textId="5FA729E6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0.3545</w:t>
            </w:r>
          </w:p>
        </w:tc>
        <w:tc>
          <w:tcPr>
            <w:tcW w:w="170" w:type="pct"/>
          </w:tcPr>
          <w:p w14:paraId="41494B78" w14:textId="2AFF3F89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33E10DC4" w14:textId="1D354297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0.3184</w:t>
            </w:r>
          </w:p>
        </w:tc>
        <w:tc>
          <w:tcPr>
            <w:tcW w:w="235" w:type="pct"/>
          </w:tcPr>
          <w:p w14:paraId="5BD9E381" w14:textId="1F4849D6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0.0605</w:t>
            </w:r>
          </w:p>
        </w:tc>
        <w:tc>
          <w:tcPr>
            <w:tcW w:w="278" w:type="pct"/>
          </w:tcPr>
          <w:p w14:paraId="50F9BAC2" w14:textId="33456C50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87.0366</w:t>
            </w:r>
          </w:p>
        </w:tc>
        <w:tc>
          <w:tcPr>
            <w:tcW w:w="261" w:type="pct"/>
          </w:tcPr>
          <w:p w14:paraId="177E77BA" w14:textId="0958FD2D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1.4E-07</w:t>
            </w:r>
          </w:p>
        </w:tc>
      </w:tr>
      <w:tr w:rsidR="00124F25" w:rsidRPr="00B83D4A" w14:paraId="338E5C47" w14:textId="77777777" w:rsidTr="00124F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53831A42" w14:textId="35F55F18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b w:val="0"/>
                <w:sz w:val="12"/>
              </w:rPr>
              <w:t>14:26720060:G</w:t>
            </w:r>
            <w:proofErr w:type="gramEnd"/>
            <w:r w:rsidRPr="00124F25">
              <w:rPr>
                <w:rFonts w:asciiTheme="majorHAnsi" w:hAnsiTheme="majorHAnsi" w:cstheme="majorHAnsi"/>
                <w:b w:val="0"/>
                <w:sz w:val="12"/>
              </w:rPr>
              <w:t>:A</w:t>
            </w:r>
          </w:p>
        </w:tc>
        <w:tc>
          <w:tcPr>
            <w:tcW w:w="555" w:type="pct"/>
          </w:tcPr>
          <w:p w14:paraId="67933FB3" w14:textId="214DFAF4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14:26720060:G</w:t>
            </w:r>
            <w:proofErr w:type="gramEnd"/>
            <w:r w:rsidRPr="00124F25">
              <w:rPr>
                <w:rFonts w:asciiTheme="majorHAnsi" w:hAnsiTheme="majorHAnsi" w:cstheme="majorHAnsi"/>
                <w:sz w:val="12"/>
              </w:rPr>
              <w:t>:A</w:t>
            </w:r>
          </w:p>
        </w:tc>
        <w:tc>
          <w:tcPr>
            <w:tcW w:w="168" w:type="pct"/>
          </w:tcPr>
          <w:p w14:paraId="16FF9B2F" w14:textId="47A1374F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14</w:t>
            </w:r>
          </w:p>
        </w:tc>
        <w:tc>
          <w:tcPr>
            <w:tcW w:w="351" w:type="pct"/>
          </w:tcPr>
          <w:p w14:paraId="66F115CA" w14:textId="0ED3B548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26,720,060</w:t>
            </w:r>
          </w:p>
        </w:tc>
        <w:tc>
          <w:tcPr>
            <w:tcW w:w="458" w:type="pct"/>
          </w:tcPr>
          <w:p w14:paraId="49DDDDAB" w14:textId="6ADE4DFD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5F8DC98D" w14:textId="6D62E402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LINC02588</w:t>
            </w:r>
          </w:p>
        </w:tc>
        <w:tc>
          <w:tcPr>
            <w:tcW w:w="308" w:type="pct"/>
          </w:tcPr>
          <w:p w14:paraId="5D7A1DA8" w14:textId="05D21FBC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6" w:type="pct"/>
          </w:tcPr>
          <w:p w14:paraId="30D0A467" w14:textId="69181E46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51" w:type="pct"/>
          </w:tcPr>
          <w:p w14:paraId="4F3FCC3F" w14:textId="5D4E5F5C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397" w:type="pct"/>
          </w:tcPr>
          <w:p w14:paraId="5D8B7C01" w14:textId="22AD36E6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0.4179</w:t>
            </w:r>
          </w:p>
        </w:tc>
        <w:tc>
          <w:tcPr>
            <w:tcW w:w="170" w:type="pct"/>
          </w:tcPr>
          <w:p w14:paraId="4B211A83" w14:textId="6A1FCD4D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5002FFDC" w14:textId="6113E234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0.2915</w:t>
            </w:r>
          </w:p>
        </w:tc>
        <w:tc>
          <w:tcPr>
            <w:tcW w:w="235" w:type="pct"/>
          </w:tcPr>
          <w:p w14:paraId="1E1E86D2" w14:textId="52D9DFEC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0.0594</w:t>
            </w:r>
          </w:p>
        </w:tc>
        <w:tc>
          <w:tcPr>
            <w:tcW w:w="278" w:type="pct"/>
          </w:tcPr>
          <w:p w14:paraId="1426EF59" w14:textId="0B704451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82.6157</w:t>
            </w:r>
          </w:p>
        </w:tc>
        <w:tc>
          <w:tcPr>
            <w:tcW w:w="261" w:type="pct"/>
          </w:tcPr>
          <w:p w14:paraId="34B8E0A1" w14:textId="6CF99A42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9.2E-07</w:t>
            </w:r>
          </w:p>
        </w:tc>
      </w:tr>
      <w:tr w:rsidR="00124F25" w:rsidRPr="00B83D4A" w14:paraId="36BD06CB" w14:textId="77777777" w:rsidTr="00124F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2C94DC5E" w14:textId="3E9FD714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rs61453612</w:t>
            </w:r>
          </w:p>
        </w:tc>
        <w:tc>
          <w:tcPr>
            <w:tcW w:w="555" w:type="pct"/>
          </w:tcPr>
          <w:p w14:paraId="65D6D1B8" w14:textId="150AF2E9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chr14:26720447: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68" w:type="pct"/>
          </w:tcPr>
          <w:p w14:paraId="7D387C4C" w14:textId="6015838C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14</w:t>
            </w:r>
          </w:p>
        </w:tc>
        <w:tc>
          <w:tcPr>
            <w:tcW w:w="351" w:type="pct"/>
          </w:tcPr>
          <w:p w14:paraId="7B05647F" w14:textId="346486D3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26,720,447</w:t>
            </w:r>
          </w:p>
        </w:tc>
        <w:tc>
          <w:tcPr>
            <w:tcW w:w="458" w:type="pct"/>
          </w:tcPr>
          <w:p w14:paraId="18ED43C4" w14:textId="0F9514E3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614D71C5" w14:textId="654EFFD6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LINC02588</w:t>
            </w:r>
          </w:p>
        </w:tc>
        <w:tc>
          <w:tcPr>
            <w:tcW w:w="308" w:type="pct"/>
          </w:tcPr>
          <w:p w14:paraId="73127BEA" w14:textId="22B99780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6" w:type="pct"/>
          </w:tcPr>
          <w:p w14:paraId="2728A8AF" w14:textId="44F5CC69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51" w:type="pct"/>
          </w:tcPr>
          <w:p w14:paraId="5DDC11F9" w14:textId="24AFB9DA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397" w:type="pct"/>
          </w:tcPr>
          <w:p w14:paraId="5EAA5379" w14:textId="0479B4A5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0.4145</w:t>
            </w:r>
          </w:p>
        </w:tc>
        <w:tc>
          <w:tcPr>
            <w:tcW w:w="170" w:type="pct"/>
          </w:tcPr>
          <w:p w14:paraId="475136E0" w14:textId="4C13C641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11B31B20" w14:textId="2DA97AD0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0.2994</w:t>
            </w:r>
          </w:p>
        </w:tc>
        <w:tc>
          <w:tcPr>
            <w:tcW w:w="235" w:type="pct"/>
          </w:tcPr>
          <w:p w14:paraId="1F2455BF" w14:textId="59D9572D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0.0594</w:t>
            </w:r>
          </w:p>
        </w:tc>
        <w:tc>
          <w:tcPr>
            <w:tcW w:w="278" w:type="pct"/>
          </w:tcPr>
          <w:p w14:paraId="4FFA3FED" w14:textId="01F23C7B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84.8269</w:t>
            </w:r>
          </w:p>
        </w:tc>
        <w:tc>
          <w:tcPr>
            <w:tcW w:w="261" w:type="pct"/>
          </w:tcPr>
          <w:p w14:paraId="4E734223" w14:textId="4506FA13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4.7E-07</w:t>
            </w:r>
          </w:p>
        </w:tc>
      </w:tr>
      <w:tr w:rsidR="00124F25" w:rsidRPr="00B83D4A" w14:paraId="055C8791" w14:textId="77777777" w:rsidTr="00124F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580224CF" w14:textId="37B47802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rs58397259</w:t>
            </w:r>
          </w:p>
        </w:tc>
        <w:tc>
          <w:tcPr>
            <w:tcW w:w="555" w:type="pct"/>
          </w:tcPr>
          <w:p w14:paraId="654B07A4" w14:textId="216CABB0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14:26720477:A</w:t>
            </w:r>
            <w:proofErr w:type="gramEnd"/>
            <w:r w:rsidRPr="00124F25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68" w:type="pct"/>
          </w:tcPr>
          <w:p w14:paraId="0A7114BE" w14:textId="610332F0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14</w:t>
            </w:r>
          </w:p>
        </w:tc>
        <w:tc>
          <w:tcPr>
            <w:tcW w:w="351" w:type="pct"/>
          </w:tcPr>
          <w:p w14:paraId="2F3581A9" w14:textId="52C5FD46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26,720,477</w:t>
            </w:r>
          </w:p>
        </w:tc>
        <w:tc>
          <w:tcPr>
            <w:tcW w:w="458" w:type="pct"/>
          </w:tcPr>
          <w:p w14:paraId="32BBF28F" w14:textId="10924957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6F551A55" w14:textId="57143917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LINC02588</w:t>
            </w:r>
          </w:p>
        </w:tc>
        <w:tc>
          <w:tcPr>
            <w:tcW w:w="308" w:type="pct"/>
          </w:tcPr>
          <w:p w14:paraId="2EE02C89" w14:textId="3DDF00D2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6" w:type="pct"/>
          </w:tcPr>
          <w:p w14:paraId="69194EC5" w14:textId="2F2F4D7C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51" w:type="pct"/>
          </w:tcPr>
          <w:p w14:paraId="0AEFD4F4" w14:textId="44BC55AE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397" w:type="pct"/>
          </w:tcPr>
          <w:p w14:paraId="2DC95202" w14:textId="082FC091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0.3695</w:t>
            </w:r>
          </w:p>
        </w:tc>
        <w:tc>
          <w:tcPr>
            <w:tcW w:w="170" w:type="pct"/>
          </w:tcPr>
          <w:p w14:paraId="1F5BE780" w14:textId="2AFB31AD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23CCEC00" w14:textId="01AD79C4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0.3056</w:t>
            </w:r>
          </w:p>
        </w:tc>
        <w:tc>
          <w:tcPr>
            <w:tcW w:w="235" w:type="pct"/>
          </w:tcPr>
          <w:p w14:paraId="07866EF4" w14:textId="7725055A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0.0604</w:t>
            </w:r>
          </w:p>
        </w:tc>
        <w:tc>
          <w:tcPr>
            <w:tcW w:w="278" w:type="pct"/>
          </w:tcPr>
          <w:p w14:paraId="4B5B4DE6" w14:textId="624B53E4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83.6645</w:t>
            </w:r>
          </w:p>
        </w:tc>
        <w:tc>
          <w:tcPr>
            <w:tcW w:w="261" w:type="pct"/>
          </w:tcPr>
          <w:p w14:paraId="08C8406F" w14:textId="7EDE4EE1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4.3E-07</w:t>
            </w:r>
          </w:p>
        </w:tc>
      </w:tr>
      <w:tr w:rsidR="00124F25" w:rsidRPr="00B83D4A" w14:paraId="6F3811A6" w14:textId="77777777" w:rsidTr="00124F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6B482028" w14:textId="31851403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rs8007646</w:t>
            </w:r>
          </w:p>
        </w:tc>
        <w:tc>
          <w:tcPr>
            <w:tcW w:w="555" w:type="pct"/>
          </w:tcPr>
          <w:p w14:paraId="49068735" w14:textId="595D7DBF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14:26721866:T</w:t>
            </w:r>
            <w:proofErr w:type="gramEnd"/>
            <w:r w:rsidRPr="00124F25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68" w:type="pct"/>
          </w:tcPr>
          <w:p w14:paraId="1A7DCCA8" w14:textId="72ADED3D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14</w:t>
            </w:r>
          </w:p>
        </w:tc>
        <w:tc>
          <w:tcPr>
            <w:tcW w:w="351" w:type="pct"/>
          </w:tcPr>
          <w:p w14:paraId="6720F8AF" w14:textId="157329BC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26,721,866</w:t>
            </w:r>
          </w:p>
        </w:tc>
        <w:tc>
          <w:tcPr>
            <w:tcW w:w="458" w:type="pct"/>
          </w:tcPr>
          <w:p w14:paraId="76F13F7E" w14:textId="7E14CC69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201DB086" w14:textId="7EF2E468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LINC02588</w:t>
            </w:r>
          </w:p>
        </w:tc>
        <w:tc>
          <w:tcPr>
            <w:tcW w:w="308" w:type="pct"/>
          </w:tcPr>
          <w:p w14:paraId="2E09BFF3" w14:textId="47316B2F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6" w:type="pct"/>
          </w:tcPr>
          <w:p w14:paraId="47159AC1" w14:textId="4DE9B839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51" w:type="pct"/>
          </w:tcPr>
          <w:p w14:paraId="22DEB0E9" w14:textId="1A4D4DDB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397" w:type="pct"/>
          </w:tcPr>
          <w:p w14:paraId="5435A978" w14:textId="22B09AA9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0.4385</w:t>
            </w:r>
          </w:p>
        </w:tc>
        <w:tc>
          <w:tcPr>
            <w:tcW w:w="170" w:type="pct"/>
          </w:tcPr>
          <w:p w14:paraId="29B33DBB" w14:textId="6C29FF89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5C54004E" w14:textId="223D292D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0.3147</w:t>
            </w:r>
          </w:p>
        </w:tc>
        <w:tc>
          <w:tcPr>
            <w:tcW w:w="235" w:type="pct"/>
          </w:tcPr>
          <w:p w14:paraId="1D9C9438" w14:textId="1F61674F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0.0593</w:t>
            </w:r>
          </w:p>
        </w:tc>
        <w:tc>
          <w:tcPr>
            <w:tcW w:w="278" w:type="pct"/>
          </w:tcPr>
          <w:p w14:paraId="1AEEE0B1" w14:textId="76C511DF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89.5471</w:t>
            </w:r>
          </w:p>
        </w:tc>
        <w:tc>
          <w:tcPr>
            <w:tcW w:w="261" w:type="pct"/>
          </w:tcPr>
          <w:p w14:paraId="592EB08E" w14:textId="014B7F7E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1.1E-07</w:t>
            </w:r>
          </w:p>
        </w:tc>
      </w:tr>
      <w:tr w:rsidR="00124F25" w:rsidRPr="00B83D4A" w14:paraId="2D564971" w14:textId="77777777" w:rsidTr="00124F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0E6B39DB" w14:textId="4866B268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b w:val="0"/>
                <w:sz w:val="12"/>
              </w:rPr>
              <w:t>14:26722162:A</w:t>
            </w:r>
            <w:proofErr w:type="gramEnd"/>
            <w:r w:rsidRPr="00124F25">
              <w:rPr>
                <w:rFonts w:asciiTheme="majorHAnsi" w:hAnsiTheme="majorHAnsi" w:cstheme="majorHAnsi"/>
                <w:b w:val="0"/>
                <w:sz w:val="12"/>
              </w:rPr>
              <w:t>:G</w:t>
            </w:r>
          </w:p>
        </w:tc>
        <w:tc>
          <w:tcPr>
            <w:tcW w:w="555" w:type="pct"/>
          </w:tcPr>
          <w:p w14:paraId="429736AA" w14:textId="26D70B03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14:26722162:A</w:t>
            </w:r>
            <w:proofErr w:type="gramEnd"/>
            <w:r w:rsidRPr="00124F25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68" w:type="pct"/>
          </w:tcPr>
          <w:p w14:paraId="3E18E2C3" w14:textId="22CE3F1E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14</w:t>
            </w:r>
          </w:p>
        </w:tc>
        <w:tc>
          <w:tcPr>
            <w:tcW w:w="351" w:type="pct"/>
          </w:tcPr>
          <w:p w14:paraId="5BC025DC" w14:textId="5D58313F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26,722,162</w:t>
            </w:r>
          </w:p>
        </w:tc>
        <w:tc>
          <w:tcPr>
            <w:tcW w:w="458" w:type="pct"/>
          </w:tcPr>
          <w:p w14:paraId="75794CA6" w14:textId="1B662571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497E7371" w14:textId="38B71494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LINC02588</w:t>
            </w:r>
          </w:p>
        </w:tc>
        <w:tc>
          <w:tcPr>
            <w:tcW w:w="308" w:type="pct"/>
          </w:tcPr>
          <w:p w14:paraId="131F88B3" w14:textId="629D31E7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6" w:type="pct"/>
          </w:tcPr>
          <w:p w14:paraId="3BCBFBEA" w14:textId="43905757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151" w:type="pct"/>
          </w:tcPr>
          <w:p w14:paraId="1B8C2563" w14:textId="13737814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397" w:type="pct"/>
          </w:tcPr>
          <w:p w14:paraId="6A831796" w14:textId="4FD25814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0.4157</w:t>
            </w:r>
          </w:p>
        </w:tc>
        <w:tc>
          <w:tcPr>
            <w:tcW w:w="170" w:type="pct"/>
          </w:tcPr>
          <w:p w14:paraId="422CC06A" w14:textId="5389D5AD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49DE8410" w14:textId="69D72297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0.2950</w:t>
            </w:r>
          </w:p>
        </w:tc>
        <w:tc>
          <w:tcPr>
            <w:tcW w:w="235" w:type="pct"/>
          </w:tcPr>
          <w:p w14:paraId="787D46AE" w14:textId="7D56E566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0.0595</w:t>
            </w:r>
          </w:p>
        </w:tc>
        <w:tc>
          <w:tcPr>
            <w:tcW w:w="278" w:type="pct"/>
          </w:tcPr>
          <w:p w14:paraId="790D7E7D" w14:textId="09AB8580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83.2834</w:t>
            </w:r>
          </w:p>
        </w:tc>
        <w:tc>
          <w:tcPr>
            <w:tcW w:w="261" w:type="pct"/>
          </w:tcPr>
          <w:p w14:paraId="15BA763A" w14:textId="142D3454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7.2E-07</w:t>
            </w:r>
          </w:p>
        </w:tc>
      </w:tr>
      <w:tr w:rsidR="00124F25" w:rsidRPr="00B83D4A" w14:paraId="05A75277" w14:textId="77777777" w:rsidTr="00124F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59D0E2EE" w14:textId="253D302B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b w:val="0"/>
                <w:sz w:val="12"/>
              </w:rPr>
              <w:t>14:26722613:G</w:t>
            </w:r>
            <w:proofErr w:type="gramEnd"/>
            <w:r w:rsidRPr="00124F25">
              <w:rPr>
                <w:rFonts w:asciiTheme="majorHAnsi" w:hAnsiTheme="majorHAnsi" w:cstheme="majorHAnsi"/>
                <w:b w:val="0"/>
                <w:sz w:val="12"/>
              </w:rPr>
              <w:t>:T</w:t>
            </w:r>
          </w:p>
        </w:tc>
        <w:tc>
          <w:tcPr>
            <w:tcW w:w="555" w:type="pct"/>
          </w:tcPr>
          <w:p w14:paraId="3D9EB335" w14:textId="376D9732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14:26722613:G</w:t>
            </w:r>
            <w:proofErr w:type="gramEnd"/>
            <w:r w:rsidRPr="00124F25">
              <w:rPr>
                <w:rFonts w:asciiTheme="majorHAnsi" w:hAnsiTheme="majorHAnsi" w:cstheme="majorHAnsi"/>
                <w:sz w:val="12"/>
              </w:rPr>
              <w:t>:T</w:t>
            </w:r>
          </w:p>
        </w:tc>
        <w:tc>
          <w:tcPr>
            <w:tcW w:w="168" w:type="pct"/>
          </w:tcPr>
          <w:p w14:paraId="0C4DBD91" w14:textId="024E2E23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14</w:t>
            </w:r>
          </w:p>
        </w:tc>
        <w:tc>
          <w:tcPr>
            <w:tcW w:w="351" w:type="pct"/>
          </w:tcPr>
          <w:p w14:paraId="1D6E17D4" w14:textId="0C4CA772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26,722,613</w:t>
            </w:r>
          </w:p>
        </w:tc>
        <w:tc>
          <w:tcPr>
            <w:tcW w:w="458" w:type="pct"/>
          </w:tcPr>
          <w:p w14:paraId="2394E3AE" w14:textId="73C072C4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21EF3E83" w14:textId="38FFBC6F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LINC02588</w:t>
            </w:r>
          </w:p>
        </w:tc>
        <w:tc>
          <w:tcPr>
            <w:tcW w:w="308" w:type="pct"/>
          </w:tcPr>
          <w:p w14:paraId="723DF92F" w14:textId="45ECC6F7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6" w:type="pct"/>
          </w:tcPr>
          <w:p w14:paraId="4E8D78DC" w14:textId="2799C700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51" w:type="pct"/>
          </w:tcPr>
          <w:p w14:paraId="24626245" w14:textId="51741999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397" w:type="pct"/>
          </w:tcPr>
          <w:p w14:paraId="6D60BC71" w14:textId="6E06F12C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0.4384</w:t>
            </w:r>
          </w:p>
        </w:tc>
        <w:tc>
          <w:tcPr>
            <w:tcW w:w="170" w:type="pct"/>
          </w:tcPr>
          <w:p w14:paraId="332A30EA" w14:textId="1B5F2916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74A35034" w14:textId="2CB7ED76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0.3154</w:t>
            </w:r>
          </w:p>
        </w:tc>
        <w:tc>
          <w:tcPr>
            <w:tcW w:w="235" w:type="pct"/>
          </w:tcPr>
          <w:p w14:paraId="3848DADE" w14:textId="271D91C0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0.0594</w:t>
            </w:r>
          </w:p>
        </w:tc>
        <w:tc>
          <w:tcPr>
            <w:tcW w:w="278" w:type="pct"/>
          </w:tcPr>
          <w:p w14:paraId="5E0159C7" w14:textId="346D29F9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89.3979</w:t>
            </w:r>
          </w:p>
        </w:tc>
        <w:tc>
          <w:tcPr>
            <w:tcW w:w="261" w:type="pct"/>
          </w:tcPr>
          <w:p w14:paraId="74DE0D0B" w14:textId="5AF00A46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1.1E-07</w:t>
            </w:r>
          </w:p>
        </w:tc>
      </w:tr>
      <w:tr w:rsidR="00124F25" w:rsidRPr="00B83D4A" w14:paraId="27AEF64D" w14:textId="77777777" w:rsidTr="00124F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09C32788" w14:textId="45C710F2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b w:val="0"/>
                <w:sz w:val="12"/>
              </w:rPr>
              <w:t>14:26722750:T</w:t>
            </w:r>
            <w:proofErr w:type="gramEnd"/>
            <w:r w:rsidRPr="00124F25">
              <w:rPr>
                <w:rFonts w:asciiTheme="majorHAnsi" w:hAnsiTheme="majorHAnsi" w:cstheme="majorHAnsi"/>
                <w:b w:val="0"/>
                <w:sz w:val="12"/>
              </w:rPr>
              <w:t>:G</w:t>
            </w:r>
          </w:p>
        </w:tc>
        <w:tc>
          <w:tcPr>
            <w:tcW w:w="555" w:type="pct"/>
          </w:tcPr>
          <w:p w14:paraId="1ED0431B" w14:textId="00E1F4E0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14:26722750:T</w:t>
            </w:r>
            <w:proofErr w:type="gramEnd"/>
            <w:r w:rsidRPr="00124F25">
              <w:rPr>
                <w:rFonts w:asciiTheme="majorHAnsi" w:hAnsiTheme="majorHAnsi" w:cstheme="majorHAnsi"/>
                <w:sz w:val="12"/>
              </w:rPr>
              <w:t>:G</w:t>
            </w:r>
          </w:p>
        </w:tc>
        <w:tc>
          <w:tcPr>
            <w:tcW w:w="168" w:type="pct"/>
          </w:tcPr>
          <w:p w14:paraId="36AB2D37" w14:textId="777BEA7F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14</w:t>
            </w:r>
          </w:p>
        </w:tc>
        <w:tc>
          <w:tcPr>
            <w:tcW w:w="351" w:type="pct"/>
          </w:tcPr>
          <w:p w14:paraId="5FF2589E" w14:textId="67E00205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26,722,750</w:t>
            </w:r>
          </w:p>
        </w:tc>
        <w:tc>
          <w:tcPr>
            <w:tcW w:w="458" w:type="pct"/>
          </w:tcPr>
          <w:p w14:paraId="6F3E83BB" w14:textId="17BA772D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4C509112" w14:textId="677AA867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LINC02588</w:t>
            </w:r>
          </w:p>
        </w:tc>
        <w:tc>
          <w:tcPr>
            <w:tcW w:w="308" w:type="pct"/>
          </w:tcPr>
          <w:p w14:paraId="49DA4E5C" w14:textId="679B53F4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6" w:type="pct"/>
          </w:tcPr>
          <w:p w14:paraId="56FCEBB3" w14:textId="4CF09DFE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51" w:type="pct"/>
          </w:tcPr>
          <w:p w14:paraId="3FEB086C" w14:textId="45E9F7C2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397" w:type="pct"/>
          </w:tcPr>
          <w:p w14:paraId="36AEDB45" w14:textId="3BD2A930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0.4384</w:t>
            </w:r>
          </w:p>
        </w:tc>
        <w:tc>
          <w:tcPr>
            <w:tcW w:w="170" w:type="pct"/>
          </w:tcPr>
          <w:p w14:paraId="6D1EBD35" w14:textId="1BB17CDE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4F4D7D9C" w14:textId="03100FBE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0.3156</w:t>
            </w:r>
          </w:p>
        </w:tc>
        <w:tc>
          <w:tcPr>
            <w:tcW w:w="235" w:type="pct"/>
          </w:tcPr>
          <w:p w14:paraId="6AD89E1D" w14:textId="1A389D41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0.0594</w:t>
            </w:r>
          </w:p>
        </w:tc>
        <w:tc>
          <w:tcPr>
            <w:tcW w:w="278" w:type="pct"/>
          </w:tcPr>
          <w:p w14:paraId="1336B394" w14:textId="08F5870F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89.4501</w:t>
            </w:r>
          </w:p>
        </w:tc>
        <w:tc>
          <w:tcPr>
            <w:tcW w:w="261" w:type="pct"/>
          </w:tcPr>
          <w:p w14:paraId="3493DDC1" w14:textId="4E4AF6A8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1.1E-07</w:t>
            </w:r>
          </w:p>
        </w:tc>
      </w:tr>
      <w:tr w:rsidR="00124F25" w:rsidRPr="00B83D4A" w14:paraId="14CE39BE" w14:textId="77777777" w:rsidTr="00124F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2F93E74B" w14:textId="2CE56B51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rs12589798</w:t>
            </w:r>
          </w:p>
        </w:tc>
        <w:tc>
          <w:tcPr>
            <w:tcW w:w="555" w:type="pct"/>
          </w:tcPr>
          <w:p w14:paraId="581CF220" w14:textId="7852C58F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14:26724183:G</w:t>
            </w:r>
            <w:proofErr w:type="gramEnd"/>
            <w:r w:rsidRPr="00124F25">
              <w:rPr>
                <w:rFonts w:asciiTheme="majorHAnsi" w:hAnsiTheme="majorHAnsi" w:cstheme="majorHAnsi"/>
                <w:sz w:val="12"/>
              </w:rPr>
              <w:t>:A</w:t>
            </w:r>
          </w:p>
        </w:tc>
        <w:tc>
          <w:tcPr>
            <w:tcW w:w="168" w:type="pct"/>
          </w:tcPr>
          <w:p w14:paraId="69819335" w14:textId="1A71F590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14</w:t>
            </w:r>
          </w:p>
        </w:tc>
        <w:tc>
          <w:tcPr>
            <w:tcW w:w="351" w:type="pct"/>
          </w:tcPr>
          <w:p w14:paraId="2AF95370" w14:textId="20E65D78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26,724,183</w:t>
            </w:r>
          </w:p>
        </w:tc>
        <w:tc>
          <w:tcPr>
            <w:tcW w:w="458" w:type="pct"/>
          </w:tcPr>
          <w:p w14:paraId="3A02BAD7" w14:textId="409C9B5C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15C6AB11" w14:textId="5300FF4C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LINC02588</w:t>
            </w:r>
          </w:p>
        </w:tc>
        <w:tc>
          <w:tcPr>
            <w:tcW w:w="308" w:type="pct"/>
          </w:tcPr>
          <w:p w14:paraId="019D604E" w14:textId="684EEF82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6" w:type="pct"/>
          </w:tcPr>
          <w:p w14:paraId="0D843B7F" w14:textId="37473375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51" w:type="pct"/>
          </w:tcPr>
          <w:p w14:paraId="24EB4298" w14:textId="418DD231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397" w:type="pct"/>
          </w:tcPr>
          <w:p w14:paraId="70667CD2" w14:textId="78C56E99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0.4155</w:t>
            </w:r>
          </w:p>
        </w:tc>
        <w:tc>
          <w:tcPr>
            <w:tcW w:w="170" w:type="pct"/>
          </w:tcPr>
          <w:p w14:paraId="26CF844E" w14:textId="4930EAC1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021377E3" w14:textId="74AABBA9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0.2976</w:t>
            </w:r>
          </w:p>
        </w:tc>
        <w:tc>
          <w:tcPr>
            <w:tcW w:w="235" w:type="pct"/>
          </w:tcPr>
          <w:p w14:paraId="3FEAE0E2" w14:textId="54EE4285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0.0596</w:t>
            </w:r>
          </w:p>
        </w:tc>
        <w:tc>
          <w:tcPr>
            <w:tcW w:w="278" w:type="pct"/>
          </w:tcPr>
          <w:p w14:paraId="30C21865" w14:textId="537AD988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83.7017</w:t>
            </w:r>
          </w:p>
        </w:tc>
        <w:tc>
          <w:tcPr>
            <w:tcW w:w="261" w:type="pct"/>
          </w:tcPr>
          <w:p w14:paraId="212EA074" w14:textId="2AF821DB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6.0E-07</w:t>
            </w:r>
          </w:p>
        </w:tc>
      </w:tr>
      <w:tr w:rsidR="00124F25" w:rsidRPr="00B83D4A" w14:paraId="6B0819BB" w14:textId="77777777" w:rsidTr="00124F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489AA785" w14:textId="0C37942C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chr14:26724507:</w:t>
            </w:r>
            <w:proofErr w:type="gramStart"/>
            <w:r w:rsidRPr="00124F25">
              <w:rPr>
                <w:rFonts w:asciiTheme="majorHAnsi" w:hAnsiTheme="majorHAnsi" w:cstheme="majorHAnsi"/>
                <w:b w:val="0"/>
                <w:sz w:val="12"/>
              </w:rPr>
              <w:t>C:T</w:t>
            </w:r>
            <w:proofErr w:type="gramEnd"/>
          </w:p>
        </w:tc>
        <w:tc>
          <w:tcPr>
            <w:tcW w:w="555" w:type="pct"/>
          </w:tcPr>
          <w:p w14:paraId="701980DD" w14:textId="4B3C05A5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chr14:26724507: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C:T</w:t>
            </w:r>
            <w:proofErr w:type="gramEnd"/>
          </w:p>
        </w:tc>
        <w:tc>
          <w:tcPr>
            <w:tcW w:w="168" w:type="pct"/>
          </w:tcPr>
          <w:p w14:paraId="1D719F8A" w14:textId="58B1647B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14</w:t>
            </w:r>
          </w:p>
        </w:tc>
        <w:tc>
          <w:tcPr>
            <w:tcW w:w="351" w:type="pct"/>
          </w:tcPr>
          <w:p w14:paraId="2B023159" w14:textId="28689ED9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26,724,507</w:t>
            </w:r>
          </w:p>
        </w:tc>
        <w:tc>
          <w:tcPr>
            <w:tcW w:w="458" w:type="pct"/>
          </w:tcPr>
          <w:p w14:paraId="0E2BF05D" w14:textId="50A2AE57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46B0C8C5" w14:textId="0C0732B3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LINC02588</w:t>
            </w:r>
          </w:p>
        </w:tc>
        <w:tc>
          <w:tcPr>
            <w:tcW w:w="308" w:type="pct"/>
          </w:tcPr>
          <w:p w14:paraId="0713151F" w14:textId="0B30B082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6" w:type="pct"/>
          </w:tcPr>
          <w:p w14:paraId="021DFACA" w14:textId="65F01688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151" w:type="pct"/>
          </w:tcPr>
          <w:p w14:paraId="532AD785" w14:textId="469D5F29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397" w:type="pct"/>
          </w:tcPr>
          <w:p w14:paraId="2D9AF5BE" w14:textId="1E58761F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0.4156</w:t>
            </w:r>
          </w:p>
        </w:tc>
        <w:tc>
          <w:tcPr>
            <w:tcW w:w="170" w:type="pct"/>
          </w:tcPr>
          <w:p w14:paraId="2CD23E22" w14:textId="42B84F04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18A67C77" w14:textId="33BC186E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0.2975</w:t>
            </w:r>
          </w:p>
        </w:tc>
        <w:tc>
          <w:tcPr>
            <w:tcW w:w="235" w:type="pct"/>
          </w:tcPr>
          <w:p w14:paraId="46019A1A" w14:textId="520214D8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0.0596</w:t>
            </w:r>
          </w:p>
        </w:tc>
        <w:tc>
          <w:tcPr>
            <w:tcW w:w="278" w:type="pct"/>
          </w:tcPr>
          <w:p w14:paraId="4681AC1D" w14:textId="34E676FD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83.7089</w:t>
            </w:r>
          </w:p>
        </w:tc>
        <w:tc>
          <w:tcPr>
            <w:tcW w:w="261" w:type="pct"/>
          </w:tcPr>
          <w:p w14:paraId="77B4B81D" w14:textId="086F9D8F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6.0E-07</w:t>
            </w:r>
          </w:p>
        </w:tc>
      </w:tr>
      <w:tr w:rsidR="00124F25" w:rsidRPr="00B83D4A" w14:paraId="7638D35B" w14:textId="77777777" w:rsidTr="00124F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740CA298" w14:textId="3CFC1BAA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rs72673139</w:t>
            </w:r>
          </w:p>
        </w:tc>
        <w:tc>
          <w:tcPr>
            <w:tcW w:w="555" w:type="pct"/>
          </w:tcPr>
          <w:p w14:paraId="23C699C8" w14:textId="2EBE22C0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14:26729719:G</w:t>
            </w:r>
            <w:proofErr w:type="gramEnd"/>
            <w:r w:rsidRPr="00124F25">
              <w:rPr>
                <w:rFonts w:asciiTheme="majorHAnsi" w:hAnsiTheme="majorHAnsi" w:cstheme="majorHAnsi"/>
                <w:sz w:val="12"/>
              </w:rPr>
              <w:t>:A</w:t>
            </w:r>
          </w:p>
        </w:tc>
        <w:tc>
          <w:tcPr>
            <w:tcW w:w="168" w:type="pct"/>
          </w:tcPr>
          <w:p w14:paraId="15064B2D" w14:textId="4F47D8FF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14</w:t>
            </w:r>
          </w:p>
        </w:tc>
        <w:tc>
          <w:tcPr>
            <w:tcW w:w="351" w:type="pct"/>
          </w:tcPr>
          <w:p w14:paraId="2D7EB5B2" w14:textId="125C7FCA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26,729,719</w:t>
            </w:r>
          </w:p>
        </w:tc>
        <w:tc>
          <w:tcPr>
            <w:tcW w:w="458" w:type="pct"/>
          </w:tcPr>
          <w:p w14:paraId="710D37EA" w14:textId="019F1100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23270C70" w14:textId="4E5BCB58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LINC02588</w:t>
            </w:r>
          </w:p>
        </w:tc>
        <w:tc>
          <w:tcPr>
            <w:tcW w:w="308" w:type="pct"/>
          </w:tcPr>
          <w:p w14:paraId="2C14E50D" w14:textId="3294DE77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6" w:type="pct"/>
          </w:tcPr>
          <w:p w14:paraId="38A3FEB0" w14:textId="142744F7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51" w:type="pct"/>
          </w:tcPr>
          <w:p w14:paraId="066E6D0C" w14:textId="418D6104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397" w:type="pct"/>
          </w:tcPr>
          <w:p w14:paraId="555A274C" w14:textId="67CFB383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0.4167</w:t>
            </w:r>
          </w:p>
        </w:tc>
        <w:tc>
          <w:tcPr>
            <w:tcW w:w="170" w:type="pct"/>
          </w:tcPr>
          <w:p w14:paraId="7EA26273" w14:textId="2626995C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36A7DFCC" w14:textId="31D6200F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0.3014</w:t>
            </w:r>
          </w:p>
        </w:tc>
        <w:tc>
          <w:tcPr>
            <w:tcW w:w="235" w:type="pct"/>
          </w:tcPr>
          <w:p w14:paraId="61415F10" w14:textId="7E98BDC8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0.0595</w:t>
            </w:r>
          </w:p>
        </w:tc>
        <w:tc>
          <w:tcPr>
            <w:tcW w:w="278" w:type="pct"/>
          </w:tcPr>
          <w:p w14:paraId="23E8CD5E" w14:textId="44B595CC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85.2149</w:t>
            </w:r>
          </w:p>
        </w:tc>
        <w:tc>
          <w:tcPr>
            <w:tcW w:w="261" w:type="pct"/>
          </w:tcPr>
          <w:p w14:paraId="351B5FD9" w14:textId="05407B92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4.0E-07</w:t>
            </w:r>
          </w:p>
        </w:tc>
      </w:tr>
      <w:tr w:rsidR="00124F25" w:rsidRPr="00B83D4A" w14:paraId="78813E81" w14:textId="77777777" w:rsidTr="00124F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32988989" w14:textId="15D135F5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rs72673145</w:t>
            </w:r>
          </w:p>
        </w:tc>
        <w:tc>
          <w:tcPr>
            <w:tcW w:w="555" w:type="pct"/>
          </w:tcPr>
          <w:p w14:paraId="20E11886" w14:textId="160FA809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b/>
                <w:sz w:val="12"/>
              </w:rPr>
              <w:t>14:26734822:G</w:t>
            </w:r>
            <w:proofErr w:type="gramEnd"/>
            <w:r w:rsidRPr="00124F25">
              <w:rPr>
                <w:rFonts w:asciiTheme="majorHAnsi" w:hAnsiTheme="majorHAnsi" w:cstheme="majorHAnsi"/>
                <w:b/>
                <w:sz w:val="12"/>
              </w:rPr>
              <w:t>:A</w:t>
            </w:r>
          </w:p>
        </w:tc>
        <w:tc>
          <w:tcPr>
            <w:tcW w:w="168" w:type="pct"/>
          </w:tcPr>
          <w:p w14:paraId="767698A7" w14:textId="71AE254D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/>
                <w:sz w:val="12"/>
              </w:rPr>
              <w:t>14</w:t>
            </w:r>
          </w:p>
        </w:tc>
        <w:tc>
          <w:tcPr>
            <w:tcW w:w="351" w:type="pct"/>
          </w:tcPr>
          <w:p w14:paraId="3ECB45EA" w14:textId="40D9F87A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/>
                <w:sz w:val="12"/>
              </w:rPr>
              <w:t>26,734,822</w:t>
            </w:r>
          </w:p>
        </w:tc>
        <w:tc>
          <w:tcPr>
            <w:tcW w:w="458" w:type="pct"/>
          </w:tcPr>
          <w:p w14:paraId="1745F69B" w14:textId="051E43C1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b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72124E8E" w14:textId="7519F802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/>
                <w:sz w:val="12"/>
              </w:rPr>
              <w:t>LINC02588</w:t>
            </w:r>
          </w:p>
        </w:tc>
        <w:tc>
          <w:tcPr>
            <w:tcW w:w="308" w:type="pct"/>
          </w:tcPr>
          <w:p w14:paraId="435C8AE8" w14:textId="004C6E13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/>
                <w:sz w:val="12"/>
              </w:rPr>
              <w:t>imputed</w:t>
            </w:r>
          </w:p>
        </w:tc>
        <w:tc>
          <w:tcPr>
            <w:tcW w:w="156" w:type="pct"/>
          </w:tcPr>
          <w:p w14:paraId="5049C0B8" w14:textId="0F27806F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/>
                <w:sz w:val="12"/>
              </w:rPr>
              <w:t>G</w:t>
            </w:r>
          </w:p>
        </w:tc>
        <w:tc>
          <w:tcPr>
            <w:tcW w:w="151" w:type="pct"/>
          </w:tcPr>
          <w:p w14:paraId="387335E6" w14:textId="7976D845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/>
                <w:sz w:val="12"/>
              </w:rPr>
              <w:t>A</w:t>
            </w:r>
          </w:p>
        </w:tc>
        <w:tc>
          <w:tcPr>
            <w:tcW w:w="397" w:type="pct"/>
          </w:tcPr>
          <w:p w14:paraId="36E79757" w14:textId="5F53D53E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/>
                <w:sz w:val="12"/>
              </w:rPr>
              <w:t>0.3700</w:t>
            </w:r>
          </w:p>
        </w:tc>
        <w:tc>
          <w:tcPr>
            <w:tcW w:w="170" w:type="pct"/>
          </w:tcPr>
          <w:p w14:paraId="6DA5B5D3" w14:textId="2E289972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/>
                <w:sz w:val="12"/>
              </w:rPr>
              <w:t>439</w:t>
            </w:r>
          </w:p>
        </w:tc>
        <w:tc>
          <w:tcPr>
            <w:tcW w:w="252" w:type="pct"/>
          </w:tcPr>
          <w:p w14:paraId="093D5BF6" w14:textId="66936FCC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/>
                <w:sz w:val="12"/>
              </w:rPr>
              <w:t>0.3217</w:t>
            </w:r>
          </w:p>
        </w:tc>
        <w:tc>
          <w:tcPr>
            <w:tcW w:w="235" w:type="pct"/>
          </w:tcPr>
          <w:p w14:paraId="11FDAD09" w14:textId="4134C697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/>
                <w:sz w:val="12"/>
              </w:rPr>
              <w:t>0.0605</w:t>
            </w:r>
          </w:p>
        </w:tc>
        <w:tc>
          <w:tcPr>
            <w:tcW w:w="278" w:type="pct"/>
          </w:tcPr>
          <w:p w14:paraId="4BE3DC61" w14:textId="20B374C3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/>
                <w:sz w:val="12"/>
              </w:rPr>
              <w:t>87.8486</w:t>
            </w:r>
          </w:p>
        </w:tc>
        <w:tc>
          <w:tcPr>
            <w:tcW w:w="261" w:type="pct"/>
          </w:tcPr>
          <w:p w14:paraId="7F8A5239" w14:textId="1F931184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/>
                <w:sz w:val="12"/>
              </w:rPr>
              <w:t>1.1E-07</w:t>
            </w:r>
          </w:p>
        </w:tc>
      </w:tr>
      <w:tr w:rsidR="00124F25" w:rsidRPr="00B83D4A" w14:paraId="06EF4100" w14:textId="77777777" w:rsidTr="00124F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2540D66F" w14:textId="6813C307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b w:val="0"/>
                <w:sz w:val="12"/>
              </w:rPr>
              <w:t>14:26735981:G</w:t>
            </w:r>
            <w:proofErr w:type="gramEnd"/>
            <w:r w:rsidRPr="00124F25">
              <w:rPr>
                <w:rFonts w:asciiTheme="majorHAnsi" w:hAnsiTheme="majorHAnsi" w:cstheme="majorHAnsi"/>
                <w:b w:val="0"/>
                <w:sz w:val="12"/>
              </w:rPr>
              <w:t>:A</w:t>
            </w:r>
          </w:p>
        </w:tc>
        <w:tc>
          <w:tcPr>
            <w:tcW w:w="555" w:type="pct"/>
          </w:tcPr>
          <w:p w14:paraId="436F1440" w14:textId="592DC7B9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14:26735981:G</w:t>
            </w:r>
            <w:proofErr w:type="gramEnd"/>
            <w:r w:rsidRPr="00124F25">
              <w:rPr>
                <w:rFonts w:asciiTheme="majorHAnsi" w:hAnsiTheme="majorHAnsi" w:cstheme="majorHAnsi"/>
                <w:sz w:val="12"/>
              </w:rPr>
              <w:t>:A</w:t>
            </w:r>
          </w:p>
        </w:tc>
        <w:tc>
          <w:tcPr>
            <w:tcW w:w="168" w:type="pct"/>
          </w:tcPr>
          <w:p w14:paraId="1768B05F" w14:textId="4C53D86D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14</w:t>
            </w:r>
          </w:p>
        </w:tc>
        <w:tc>
          <w:tcPr>
            <w:tcW w:w="351" w:type="pct"/>
          </w:tcPr>
          <w:p w14:paraId="2642ED2D" w14:textId="47A2ADBB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26,735,981</w:t>
            </w:r>
          </w:p>
        </w:tc>
        <w:tc>
          <w:tcPr>
            <w:tcW w:w="458" w:type="pct"/>
          </w:tcPr>
          <w:p w14:paraId="7091A7D1" w14:textId="46EFBA7F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1EE00047" w14:textId="75D272A0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LINC02588</w:t>
            </w:r>
          </w:p>
        </w:tc>
        <w:tc>
          <w:tcPr>
            <w:tcW w:w="308" w:type="pct"/>
          </w:tcPr>
          <w:p w14:paraId="1277674E" w14:textId="258451D2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6" w:type="pct"/>
          </w:tcPr>
          <w:p w14:paraId="09C2E811" w14:textId="6043BC21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G</w:t>
            </w:r>
          </w:p>
        </w:tc>
        <w:tc>
          <w:tcPr>
            <w:tcW w:w="151" w:type="pct"/>
          </w:tcPr>
          <w:p w14:paraId="154D87A8" w14:textId="21952BD6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A</w:t>
            </w:r>
          </w:p>
        </w:tc>
        <w:tc>
          <w:tcPr>
            <w:tcW w:w="397" w:type="pct"/>
          </w:tcPr>
          <w:p w14:paraId="5A59E357" w14:textId="72BF6F28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0.3554</w:t>
            </w:r>
          </w:p>
        </w:tc>
        <w:tc>
          <w:tcPr>
            <w:tcW w:w="170" w:type="pct"/>
          </w:tcPr>
          <w:p w14:paraId="457359FF" w14:textId="35183723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755059DC" w14:textId="7D07F8E0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0.3166</w:t>
            </w:r>
          </w:p>
        </w:tc>
        <w:tc>
          <w:tcPr>
            <w:tcW w:w="235" w:type="pct"/>
          </w:tcPr>
          <w:p w14:paraId="26943F0A" w14:textId="35E3AE4C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0.0609</w:t>
            </w:r>
          </w:p>
        </w:tc>
        <w:tc>
          <w:tcPr>
            <w:tcW w:w="278" w:type="pct"/>
          </w:tcPr>
          <w:p w14:paraId="20432EB0" w14:textId="7AA27C70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85.3039</w:t>
            </w:r>
          </w:p>
        </w:tc>
        <w:tc>
          <w:tcPr>
            <w:tcW w:w="261" w:type="pct"/>
          </w:tcPr>
          <w:p w14:paraId="4C62D76D" w14:textId="468CC4EE" w:rsidR="00124F25" w:rsidRPr="00124F25" w:rsidRDefault="00124F25" w:rsidP="00124F2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2.0E-07</w:t>
            </w:r>
          </w:p>
        </w:tc>
      </w:tr>
      <w:tr w:rsidR="00124F25" w:rsidRPr="00B83D4A" w14:paraId="007892A3" w14:textId="77777777" w:rsidTr="00124F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pct"/>
          </w:tcPr>
          <w:p w14:paraId="6B9868D1" w14:textId="216BBC33" w:rsidR="00124F25" w:rsidRPr="00124F25" w:rsidRDefault="00124F25" w:rsidP="00124F25">
            <w:pPr>
              <w:spacing w:after="0"/>
              <w:jc w:val="center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b w:val="0"/>
                <w:sz w:val="12"/>
              </w:rPr>
              <w:t>rs4141700</w:t>
            </w:r>
          </w:p>
        </w:tc>
        <w:tc>
          <w:tcPr>
            <w:tcW w:w="555" w:type="pct"/>
          </w:tcPr>
          <w:p w14:paraId="50FA0BBE" w14:textId="3D1FACEC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chr</w:t>
            </w:r>
            <w:proofErr w:type="gramStart"/>
            <w:r w:rsidRPr="00124F25">
              <w:rPr>
                <w:rFonts w:asciiTheme="majorHAnsi" w:hAnsiTheme="majorHAnsi" w:cstheme="majorHAnsi"/>
                <w:sz w:val="12"/>
              </w:rPr>
              <w:t>14:26736497:T</w:t>
            </w:r>
            <w:proofErr w:type="gramEnd"/>
            <w:r w:rsidRPr="00124F25">
              <w:rPr>
                <w:rFonts w:asciiTheme="majorHAnsi" w:hAnsiTheme="majorHAnsi" w:cstheme="majorHAnsi"/>
                <w:sz w:val="12"/>
              </w:rPr>
              <w:t>:C</w:t>
            </w:r>
          </w:p>
        </w:tc>
        <w:tc>
          <w:tcPr>
            <w:tcW w:w="168" w:type="pct"/>
          </w:tcPr>
          <w:p w14:paraId="23A14E91" w14:textId="03399CA6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14</w:t>
            </w:r>
          </w:p>
        </w:tc>
        <w:tc>
          <w:tcPr>
            <w:tcW w:w="351" w:type="pct"/>
          </w:tcPr>
          <w:p w14:paraId="7E4FE2A5" w14:textId="543B47A6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26,736,497</w:t>
            </w:r>
          </w:p>
        </w:tc>
        <w:tc>
          <w:tcPr>
            <w:tcW w:w="458" w:type="pct"/>
          </w:tcPr>
          <w:p w14:paraId="59B6C934" w14:textId="01387FC1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proofErr w:type="spellStart"/>
            <w:r w:rsidRPr="00124F25">
              <w:rPr>
                <w:rFonts w:asciiTheme="majorHAnsi" w:hAnsiTheme="majorHAnsi" w:cstheme="majorHAnsi"/>
                <w:sz w:val="12"/>
              </w:rPr>
              <w:t>ncRNA_intronic</w:t>
            </w:r>
            <w:proofErr w:type="spellEnd"/>
          </w:p>
        </w:tc>
        <w:tc>
          <w:tcPr>
            <w:tcW w:w="723" w:type="pct"/>
          </w:tcPr>
          <w:p w14:paraId="5451B412" w14:textId="6F89CE6D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LINC02588</w:t>
            </w:r>
          </w:p>
        </w:tc>
        <w:tc>
          <w:tcPr>
            <w:tcW w:w="308" w:type="pct"/>
          </w:tcPr>
          <w:p w14:paraId="5D75EAC2" w14:textId="14C11819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imputed</w:t>
            </w:r>
          </w:p>
        </w:tc>
        <w:tc>
          <w:tcPr>
            <w:tcW w:w="156" w:type="pct"/>
          </w:tcPr>
          <w:p w14:paraId="0FBBF49D" w14:textId="4EC636B2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T</w:t>
            </w:r>
          </w:p>
        </w:tc>
        <w:tc>
          <w:tcPr>
            <w:tcW w:w="151" w:type="pct"/>
          </w:tcPr>
          <w:p w14:paraId="38A3E03C" w14:textId="252D2CAC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C</w:t>
            </w:r>
          </w:p>
        </w:tc>
        <w:tc>
          <w:tcPr>
            <w:tcW w:w="397" w:type="pct"/>
          </w:tcPr>
          <w:p w14:paraId="01DE364B" w14:textId="51178C70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0.3828</w:t>
            </w:r>
          </w:p>
        </w:tc>
        <w:tc>
          <w:tcPr>
            <w:tcW w:w="170" w:type="pct"/>
          </w:tcPr>
          <w:p w14:paraId="44D57C37" w14:textId="0F73893F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439</w:t>
            </w:r>
          </w:p>
        </w:tc>
        <w:tc>
          <w:tcPr>
            <w:tcW w:w="252" w:type="pct"/>
          </w:tcPr>
          <w:p w14:paraId="4D0B20D3" w14:textId="5E64E038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0.3245</w:t>
            </w:r>
          </w:p>
        </w:tc>
        <w:tc>
          <w:tcPr>
            <w:tcW w:w="235" w:type="pct"/>
          </w:tcPr>
          <w:p w14:paraId="3EF71D23" w14:textId="5EFAB63C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0.0612</w:t>
            </w:r>
          </w:p>
        </w:tc>
        <w:tc>
          <w:tcPr>
            <w:tcW w:w="278" w:type="pct"/>
          </w:tcPr>
          <w:p w14:paraId="2925A36E" w14:textId="532DF93B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86.7646</w:t>
            </w:r>
          </w:p>
        </w:tc>
        <w:tc>
          <w:tcPr>
            <w:tcW w:w="261" w:type="pct"/>
          </w:tcPr>
          <w:p w14:paraId="23FB7307" w14:textId="25BF39AE" w:rsidR="00124F25" w:rsidRPr="00124F25" w:rsidRDefault="00124F25" w:rsidP="00124F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12"/>
              </w:rPr>
            </w:pPr>
            <w:r w:rsidRPr="00124F25">
              <w:rPr>
                <w:rFonts w:asciiTheme="majorHAnsi" w:hAnsiTheme="majorHAnsi" w:cstheme="majorHAnsi"/>
                <w:sz w:val="12"/>
              </w:rPr>
              <w:t>1.1E-07</w:t>
            </w:r>
          </w:p>
        </w:tc>
      </w:tr>
    </w:tbl>
    <w:p w14:paraId="2377E63C" w14:textId="389F199B" w:rsidR="00717AE7" w:rsidRPr="00717AE7" w:rsidRDefault="00717AE7" w:rsidP="00717AE7">
      <w:pPr>
        <w:spacing w:after="0"/>
        <w:rPr>
          <w:rFonts w:asciiTheme="majorHAnsi" w:hAnsiTheme="majorHAnsi" w:cstheme="majorHAnsi"/>
        </w:rPr>
      </w:pPr>
      <w:r w:rsidRPr="00717AE7">
        <w:rPr>
          <w:rFonts w:asciiTheme="majorHAnsi" w:hAnsiTheme="majorHAnsi" w:cstheme="majorHAnsi"/>
        </w:rPr>
        <w:t xml:space="preserve">Abbreviations: </w:t>
      </w:r>
      <w:proofErr w:type="spellStart"/>
      <w:r>
        <w:rPr>
          <w:rFonts w:asciiTheme="majorHAnsi" w:hAnsiTheme="majorHAnsi" w:cstheme="majorHAnsi"/>
        </w:rPr>
        <w:t>chr</w:t>
      </w:r>
      <w:proofErr w:type="spellEnd"/>
      <w:r>
        <w:rPr>
          <w:rFonts w:asciiTheme="majorHAnsi" w:hAnsiTheme="majorHAnsi" w:cstheme="majorHAnsi"/>
        </w:rPr>
        <w:t xml:space="preserve">, chromosome; </w:t>
      </w:r>
      <w:proofErr w:type="spellStart"/>
      <w:r>
        <w:rPr>
          <w:rFonts w:asciiTheme="majorHAnsi" w:hAnsiTheme="majorHAnsi" w:cstheme="majorHAnsi"/>
        </w:rPr>
        <w:t>dist</w:t>
      </w:r>
      <w:proofErr w:type="spellEnd"/>
      <w:r>
        <w:rPr>
          <w:rFonts w:asciiTheme="majorHAnsi" w:hAnsiTheme="majorHAnsi" w:cstheme="majorHAnsi"/>
        </w:rPr>
        <w:t xml:space="preserve">, distance; </w:t>
      </w:r>
      <w:r w:rsidRPr="00717AE7">
        <w:rPr>
          <w:rFonts w:asciiTheme="majorHAnsi" w:hAnsiTheme="majorHAnsi" w:cstheme="majorHAnsi"/>
        </w:rPr>
        <w:t>ref, reference allele; alt, alternat</w:t>
      </w:r>
      <w:r>
        <w:rPr>
          <w:rFonts w:asciiTheme="majorHAnsi" w:hAnsiTheme="majorHAnsi" w:cstheme="majorHAnsi"/>
        </w:rPr>
        <w:t>ive</w:t>
      </w:r>
      <w:r w:rsidRPr="00717AE7">
        <w:rPr>
          <w:rFonts w:asciiTheme="majorHAnsi" w:hAnsiTheme="majorHAnsi" w:cstheme="majorHAnsi"/>
        </w:rPr>
        <w:t xml:space="preserve"> allele; se, standard error.</w:t>
      </w:r>
    </w:p>
    <w:p w14:paraId="4000EC74" w14:textId="0BE97E50" w:rsidR="005C78B8" w:rsidRPr="00717AE7" w:rsidRDefault="00717AE7" w:rsidP="00717AE7">
      <w:pPr>
        <w:spacing w:after="0"/>
        <w:rPr>
          <w:rFonts w:asciiTheme="majorHAnsi" w:hAnsiTheme="majorHAnsi" w:cstheme="majorHAnsi"/>
        </w:rPr>
      </w:pPr>
      <w:r w:rsidRPr="00717AE7">
        <w:rPr>
          <w:rFonts w:asciiTheme="majorHAnsi" w:hAnsiTheme="majorHAnsi" w:cstheme="majorHAnsi"/>
        </w:rPr>
        <w:t>Note: all variant results with statistical significance p&lt;10</w:t>
      </w:r>
      <w:r w:rsidRPr="00717AE7">
        <w:rPr>
          <w:rFonts w:asciiTheme="majorHAnsi" w:hAnsiTheme="majorHAnsi" w:cstheme="majorHAnsi"/>
          <w:vertAlign w:val="superscript"/>
        </w:rPr>
        <w:t>-4</w:t>
      </w:r>
      <w:r w:rsidRPr="00717AE7">
        <w:rPr>
          <w:rFonts w:asciiTheme="majorHAnsi" w:hAnsiTheme="majorHAnsi" w:cstheme="majorHAnsi"/>
        </w:rPr>
        <w:t xml:space="preserve"> are displayed.</w:t>
      </w:r>
      <w:r w:rsidR="00875475">
        <w:rPr>
          <w:rFonts w:asciiTheme="majorHAnsi" w:hAnsiTheme="majorHAnsi" w:cstheme="majorHAnsi"/>
        </w:rPr>
        <w:t xml:space="preserve"> Only the variant with the highest significance is in bold.</w:t>
      </w:r>
    </w:p>
    <w:sectPr w:rsidR="005C78B8" w:rsidRPr="00717AE7" w:rsidSect="005C78B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183171"/>
    <w:multiLevelType w:val="hybridMultilevel"/>
    <w:tmpl w:val="06508B7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E308F"/>
    <w:multiLevelType w:val="hybridMultilevel"/>
    <w:tmpl w:val="23A82D4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E1AC2"/>
    <w:multiLevelType w:val="multilevel"/>
    <w:tmpl w:val="8020C63A"/>
    <w:lvl w:ilvl="0">
      <w:start w:val="1"/>
      <w:numFmt w:val="decimal"/>
      <w:pStyle w:val="Heading1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8B8"/>
    <w:rsid w:val="00124F25"/>
    <w:rsid w:val="002A143C"/>
    <w:rsid w:val="003E2A94"/>
    <w:rsid w:val="00487576"/>
    <w:rsid w:val="005C78B8"/>
    <w:rsid w:val="006678C2"/>
    <w:rsid w:val="00717AE7"/>
    <w:rsid w:val="00875475"/>
    <w:rsid w:val="008B2B72"/>
    <w:rsid w:val="008C4C62"/>
    <w:rsid w:val="0099101F"/>
    <w:rsid w:val="00B83D4A"/>
    <w:rsid w:val="00D0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D9F70"/>
  <w15:chartTrackingRefBased/>
  <w15:docId w15:val="{353279A4-DF5C-4ED1-B648-85D6BBBC4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8B8"/>
    <w:pPr>
      <w:spacing w:after="200" w:line="276" w:lineRule="auto"/>
    </w:pPr>
    <w:rPr>
      <w:rFonts w:eastAsiaTheme="minorEastAsia"/>
      <w:sz w:val="18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6CB9"/>
    <w:pPr>
      <w:keepNext/>
      <w:keepLines/>
      <w:numPr>
        <w:numId w:val="1"/>
      </w:numPr>
      <w:spacing w:after="120" w:line="240" w:lineRule="auto"/>
      <w:jc w:val="both"/>
      <w:outlineLvl w:val="0"/>
    </w:pPr>
    <w:rPr>
      <w:rFonts w:ascii="Calibri Light" w:eastAsiaTheme="majorEastAsia" w:hAnsi="Calibri Light" w:cstheme="majorBidi"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6C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6C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78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78B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78B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78B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78B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6CB9"/>
    <w:rPr>
      <w:rFonts w:ascii="Calibri Light" w:eastAsiaTheme="majorEastAsia" w:hAnsi="Calibri Light" w:cstheme="majorBidi"/>
      <w:b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D06C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6CB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link w:val="NoSpacingChar"/>
    <w:uiPriority w:val="1"/>
    <w:qFormat/>
    <w:rsid w:val="00D06CB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06CB9"/>
  </w:style>
  <w:style w:type="paragraph" w:styleId="ListParagraph">
    <w:name w:val="List Paragraph"/>
    <w:basedOn w:val="Normal"/>
    <w:uiPriority w:val="34"/>
    <w:qFormat/>
    <w:rsid w:val="00D06CB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8B8"/>
    <w:rPr>
      <w:rFonts w:asciiTheme="majorHAnsi" w:eastAsiaTheme="majorEastAsia" w:hAnsiTheme="majorHAnsi" w:cstheme="majorBidi"/>
      <w:b/>
      <w:bCs/>
      <w:color w:val="5B9BD5" w:themeColor="accent1"/>
      <w:sz w:val="18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78B8"/>
    <w:rPr>
      <w:rFonts w:asciiTheme="majorHAnsi" w:eastAsiaTheme="majorEastAsia" w:hAnsiTheme="majorHAnsi" w:cstheme="majorBidi"/>
      <w:color w:val="1F4D78" w:themeColor="accent1" w:themeShade="7F"/>
      <w:sz w:val="1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78B8"/>
    <w:rPr>
      <w:rFonts w:asciiTheme="majorHAnsi" w:eastAsiaTheme="majorEastAsia" w:hAnsiTheme="majorHAnsi" w:cstheme="majorBidi"/>
      <w:i/>
      <w:iCs/>
      <w:color w:val="1F4D78" w:themeColor="accent1" w:themeShade="7F"/>
      <w:sz w:val="18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78B8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78B8"/>
    <w:rPr>
      <w:rFonts w:asciiTheme="majorHAnsi" w:eastAsiaTheme="majorEastAsia" w:hAnsiTheme="majorHAnsi" w:cstheme="majorBidi"/>
      <w:color w:val="5B9BD5" w:themeColor="accent1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78B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7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78B8"/>
    <w:rPr>
      <w:rFonts w:eastAsiaTheme="minorEastAsia"/>
      <w:sz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C7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8B8"/>
    <w:rPr>
      <w:rFonts w:eastAsiaTheme="minorEastAsia"/>
      <w:sz w:val="1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C78B8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2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C78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20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78B8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C78B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C78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C78B8"/>
    <w:rPr>
      <w:rFonts w:eastAsiaTheme="minorEastAsia"/>
      <w:sz w:val="18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5C78B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C78B8"/>
    <w:rPr>
      <w:rFonts w:eastAsiaTheme="minorEastAsia"/>
      <w:sz w:val="18"/>
      <w:lang w:val="en-US"/>
    </w:rPr>
  </w:style>
  <w:style w:type="paragraph" w:styleId="BodyText3">
    <w:name w:val="Body Text 3"/>
    <w:basedOn w:val="Normal"/>
    <w:link w:val="BodyText3Char"/>
    <w:uiPriority w:val="99"/>
    <w:unhideWhenUsed/>
    <w:rsid w:val="005C78B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5C78B8"/>
    <w:rPr>
      <w:rFonts w:eastAsiaTheme="minorEastAsia"/>
      <w:sz w:val="16"/>
      <w:szCs w:val="16"/>
      <w:lang w:val="en-US"/>
    </w:rPr>
  </w:style>
  <w:style w:type="paragraph" w:styleId="List">
    <w:name w:val="List"/>
    <w:basedOn w:val="Normal"/>
    <w:uiPriority w:val="99"/>
    <w:unhideWhenUsed/>
    <w:rsid w:val="005C78B8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5C78B8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5C78B8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5C78B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5C78B8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5C78B8"/>
    <w:pPr>
      <w:numPr>
        <w:numId w:val="4"/>
      </w:numPr>
      <w:contextualSpacing/>
    </w:pPr>
  </w:style>
  <w:style w:type="paragraph" w:styleId="ListNumber">
    <w:name w:val="List Number"/>
    <w:basedOn w:val="Normal"/>
    <w:uiPriority w:val="99"/>
    <w:unhideWhenUsed/>
    <w:rsid w:val="005C78B8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unhideWhenUsed/>
    <w:rsid w:val="005C78B8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unhideWhenUsed/>
    <w:rsid w:val="005C78B8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unhideWhenUsed/>
    <w:rsid w:val="005C78B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5C78B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5C78B8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5C78B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5C78B8"/>
    <w:rPr>
      <w:rFonts w:ascii="Courier" w:eastAsiaTheme="minorEastAsia" w:hAnsi="Courier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C78B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C78B8"/>
    <w:rPr>
      <w:rFonts w:eastAsiaTheme="minorEastAsia"/>
      <w:i/>
      <w:iCs/>
      <w:color w:val="000000" w:themeColor="text1"/>
      <w:sz w:val="18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C78B8"/>
    <w:pPr>
      <w:spacing w:line="240" w:lineRule="auto"/>
    </w:pPr>
    <w:rPr>
      <w:b/>
      <w:bCs/>
      <w:color w:val="5B9BD5" w:themeColor="accent1"/>
      <w:szCs w:val="18"/>
    </w:rPr>
  </w:style>
  <w:style w:type="character" w:styleId="Strong">
    <w:name w:val="Strong"/>
    <w:basedOn w:val="DefaultParagraphFont"/>
    <w:uiPriority w:val="22"/>
    <w:qFormat/>
    <w:rsid w:val="005C78B8"/>
    <w:rPr>
      <w:b/>
      <w:bCs/>
    </w:rPr>
  </w:style>
  <w:style w:type="character" w:styleId="Emphasis">
    <w:name w:val="Emphasis"/>
    <w:basedOn w:val="DefaultParagraphFont"/>
    <w:uiPriority w:val="20"/>
    <w:qFormat/>
    <w:rsid w:val="005C78B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78B8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78B8"/>
    <w:rPr>
      <w:rFonts w:eastAsiaTheme="minorEastAsia"/>
      <w:b/>
      <w:bCs/>
      <w:i/>
      <w:iCs/>
      <w:color w:val="5B9BD5" w:themeColor="accent1"/>
      <w:sz w:val="18"/>
      <w:lang w:val="en-US"/>
    </w:rPr>
  </w:style>
  <w:style w:type="character" w:styleId="SubtleEmphasis">
    <w:name w:val="Subtle Emphasis"/>
    <w:basedOn w:val="DefaultParagraphFont"/>
    <w:uiPriority w:val="19"/>
    <w:qFormat/>
    <w:rsid w:val="005C78B8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5C78B8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5C78B8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5C78B8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C78B8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C78B8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/>
      <w:b/>
      <w:caps/>
      <w:color w:val="2E74B5" w:themeColor="accent1" w:themeShade="BF"/>
      <w:sz w:val="20"/>
    </w:rPr>
  </w:style>
  <w:style w:type="table" w:styleId="TableGrid">
    <w:name w:val="Table Grid"/>
    <w:basedOn w:val="TableNormal"/>
    <w:uiPriority w:val="59"/>
    <w:rsid w:val="005C78B8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5C78B8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C78B8"/>
    <w:pPr>
      <w:spacing w:after="0" w:line="240" w:lineRule="auto"/>
    </w:pPr>
    <w:rPr>
      <w:rFonts w:eastAsiaTheme="minorEastAsia"/>
      <w:color w:val="2E74B5" w:themeColor="accent1" w:themeShade="BF"/>
      <w:lang w:val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C78B8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C78B8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C78B8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C78B8"/>
    <w:pPr>
      <w:spacing w:after="0" w:line="240" w:lineRule="auto"/>
    </w:pPr>
    <w:rPr>
      <w:rFonts w:eastAsiaTheme="minorEastAsia"/>
      <w:color w:val="2F5496" w:themeColor="accent5" w:themeShade="BF"/>
      <w:lang w:val="en-US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C78B8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C78B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C78B8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C78B8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PlainTable1">
    <w:name w:val="Plain Table 1"/>
    <w:basedOn w:val="TableNormal"/>
    <w:uiPriority w:val="99"/>
    <w:rsid w:val="005C78B8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439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Meloche</dc:creator>
  <cp:keywords/>
  <dc:description/>
  <cp:lastModifiedBy>Maxime Meloche-Brouillette</cp:lastModifiedBy>
  <cp:revision>3</cp:revision>
  <dcterms:created xsi:type="dcterms:W3CDTF">2023-12-20T18:44:00Z</dcterms:created>
  <dcterms:modified xsi:type="dcterms:W3CDTF">2024-05-13T21:35:00Z</dcterms:modified>
</cp:coreProperties>
</file>